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3A7" w:rsidRPr="00365321" w:rsidRDefault="007D13A7" w:rsidP="007D13A7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7D13A7" w:rsidRPr="00365321" w:rsidRDefault="007D13A7" w:rsidP="007D13A7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7D13A7" w:rsidRPr="00365321" w:rsidRDefault="007D13A7" w:rsidP="007D13A7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7D13A7" w:rsidRPr="00365321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7D13A7" w:rsidRPr="00365321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7D13A7" w:rsidRPr="00664516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7D13A7" w:rsidRPr="00C96620" w:rsidRDefault="007D13A7" w:rsidP="007D13A7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D13A7" w:rsidRPr="00637460" w:rsidRDefault="007D13A7" w:rsidP="007D13A7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7D13A7" w:rsidRPr="00637460" w:rsidRDefault="007D13A7" w:rsidP="007D13A7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Б1.В.ДВ.04.01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Социальная реабилитация»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D13A7" w:rsidRDefault="007D13A7" w:rsidP="0041452B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snapToGrid/>
        <w:spacing w:before="0" w:after="0"/>
        <w:jc w:val="right"/>
        <w:rPr>
          <w:b/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(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 xml:space="preserve">Давыдов Д.Г., </w:t>
      </w:r>
      <w:proofErr w:type="spellStart"/>
      <w:r w:rsidRPr="00637460">
        <w:rPr>
          <w:color w:val="000000" w:themeColor="text1"/>
          <w:sz w:val="20"/>
        </w:rPr>
        <w:t>к.псих.н</w:t>
      </w:r>
      <w:proofErr w:type="spellEnd"/>
      <w:r w:rsidRPr="00637460">
        <w:rPr>
          <w:color w:val="000000" w:themeColor="text1"/>
          <w:sz w:val="20"/>
        </w:rPr>
        <w:t>.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13A7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7D13A7">
        <w:rPr>
          <w:color w:val="000000" w:themeColor="text1"/>
          <w:sz w:val="20"/>
        </w:rPr>
        <w:t>3</w:t>
      </w:r>
    </w:p>
    <w:p w:rsidR="007D13A7" w:rsidRDefault="007D13A7">
      <w:pPr>
        <w:widowControl/>
        <w:snapToGrid/>
        <w:spacing w:before="0" w:after="200" w:line="276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 w:val="20"/>
          <w:u w:val="single"/>
        </w:rPr>
      </w:pPr>
      <w:bookmarkStart w:id="0" w:name="_GoBack"/>
      <w:bookmarkEnd w:id="0"/>
    </w:p>
    <w:p w:rsidR="0041452B" w:rsidRPr="00637460" w:rsidRDefault="0041452B" w:rsidP="0041452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1. Цели и задачи дисциплины</w:t>
      </w:r>
    </w:p>
    <w:p w:rsidR="0041452B" w:rsidRPr="00637460" w:rsidRDefault="0041452B" w:rsidP="0041452B">
      <w:pPr>
        <w:tabs>
          <w:tab w:val="left" w:pos="900"/>
        </w:tabs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формирование у обучающихся системы знаний, умений, навыков, универсальной компетенции и профессиональной компетенции для осуществления социальной реабилитации различных категорий граждан.</w:t>
      </w:r>
    </w:p>
    <w:p w:rsidR="0041452B" w:rsidRPr="00637460" w:rsidRDefault="0041452B" w:rsidP="0041452B">
      <w:pPr>
        <w:tabs>
          <w:tab w:val="left" w:pos="900"/>
          <w:tab w:val="left" w:pos="756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Задачи дисциплины:</w:t>
      </w:r>
    </w:p>
    <w:p w:rsidR="0041452B" w:rsidRPr="00637460" w:rsidRDefault="0041452B" w:rsidP="0041452B">
      <w:pPr>
        <w:widowControl/>
        <w:numPr>
          <w:ilvl w:val="0"/>
          <w:numId w:val="13"/>
        </w:numPr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освоение обучающимися теоретических основ социальной реабилитации, основных концепций и теорий, методов и технологий в этой области профессиональной деятельности;</w:t>
      </w:r>
    </w:p>
    <w:p w:rsidR="0041452B" w:rsidRPr="00637460" w:rsidRDefault="0041452B" w:rsidP="0041452B">
      <w:pPr>
        <w:widowControl/>
        <w:numPr>
          <w:ilvl w:val="0"/>
          <w:numId w:val="13"/>
        </w:numPr>
        <w:tabs>
          <w:tab w:val="left" w:pos="0"/>
          <w:tab w:val="left" w:pos="142"/>
          <w:tab w:val="left" w:pos="851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овладение студентами практическими навыками и умениями, необходимыми для </w:t>
      </w:r>
      <w:r w:rsidRPr="00637460">
        <w:rPr>
          <w:color w:val="000000" w:themeColor="text1"/>
          <w:sz w:val="20"/>
          <w:shd w:val="clear" w:color="auto" w:fill="FFFFFF"/>
        </w:rPr>
        <w:t xml:space="preserve">организации и осуществления </w:t>
      </w:r>
      <w:r w:rsidRPr="00637460">
        <w:rPr>
          <w:color w:val="000000" w:themeColor="text1"/>
          <w:sz w:val="20"/>
        </w:rPr>
        <w:t>социальной реабилитации</w:t>
      </w:r>
      <w:r w:rsidRPr="00637460">
        <w:rPr>
          <w:color w:val="000000" w:themeColor="text1"/>
          <w:sz w:val="20"/>
          <w:shd w:val="clear" w:color="auto" w:fill="FFFFFF"/>
        </w:rPr>
        <w:t xml:space="preserve"> инвалидов и лиц с ограниченными возможностями здоровья, а также </w:t>
      </w:r>
      <w:r w:rsidRPr="00637460">
        <w:rPr>
          <w:color w:val="000000" w:themeColor="text1"/>
          <w:sz w:val="20"/>
        </w:rPr>
        <w:t>детей и подростков, имеющих проблемы с адаптацией в социуме;</w:t>
      </w:r>
    </w:p>
    <w:p w:rsidR="0041452B" w:rsidRPr="00637460" w:rsidRDefault="0041452B" w:rsidP="0041452B">
      <w:pPr>
        <w:widowControl/>
        <w:numPr>
          <w:ilvl w:val="0"/>
          <w:numId w:val="13"/>
        </w:numPr>
        <w:tabs>
          <w:tab w:val="left" w:pos="900"/>
        </w:tabs>
        <w:suppressAutoHyphens/>
        <w:autoSpaceDE w:val="0"/>
        <w:autoSpaceDN w:val="0"/>
        <w:adjustRightInd w:val="0"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формирование у обучающихся навыков и умений самостоятельного анализа, синтеза и обобщения научной, учебной и методической информации в области </w:t>
      </w:r>
      <w:r w:rsidRPr="00637460">
        <w:rPr>
          <w:color w:val="000000" w:themeColor="text1"/>
          <w:sz w:val="20"/>
          <w:shd w:val="clear" w:color="auto" w:fill="FFFFFF"/>
        </w:rPr>
        <w:t xml:space="preserve">организации и осуществления </w:t>
      </w:r>
      <w:r w:rsidRPr="00637460">
        <w:rPr>
          <w:color w:val="000000" w:themeColor="text1"/>
          <w:sz w:val="20"/>
        </w:rPr>
        <w:t>социальной реабилитации различных категорий граждан.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napToGrid/>
        <w:spacing w:before="0" w:after="0"/>
        <w:jc w:val="both"/>
        <w:rPr>
          <w:color w:val="000000" w:themeColor="text1"/>
          <w:sz w:val="20"/>
        </w:rPr>
      </w:pPr>
    </w:p>
    <w:p w:rsidR="0041452B" w:rsidRPr="00637460" w:rsidRDefault="0041452B" w:rsidP="0041452B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41452B" w:rsidRPr="00637460" w:rsidRDefault="0041452B" w:rsidP="0041452B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«Социальная реабилитация»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41452B" w:rsidRPr="00637460" w:rsidRDefault="0041452B" w:rsidP="0041452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41452B" w:rsidRPr="00637460" w:rsidRDefault="0041452B" w:rsidP="0041452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41452B" w:rsidRPr="00637460" w:rsidRDefault="0041452B" w:rsidP="0041452B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FC37B4" w:rsidRDefault="00FC37B4" w:rsidP="00FC37B4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универсальную компетенцию</w:t>
      </w:r>
    </w:p>
    <w:p w:rsidR="00FC37B4" w:rsidRDefault="00FC37B4" w:rsidP="00FC37B4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color w:val="000000" w:themeColor="text1"/>
          <w:sz w:val="20"/>
        </w:rPr>
        <w:t>УК-9. Способен использовать базовые дефектологические знания в социальной и профессиональной сферах</w:t>
      </w:r>
    </w:p>
    <w:p w:rsidR="00FC37B4" w:rsidRDefault="00FC37B4" w:rsidP="00FC37B4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</w:p>
    <w:p w:rsidR="00FC37B4" w:rsidRDefault="00FC37B4" w:rsidP="00FC37B4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FC37B4" w:rsidRDefault="00FC37B4" w:rsidP="00FC37B4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3518"/>
        <w:gridCol w:w="4336"/>
      </w:tblGrid>
      <w:tr w:rsidR="00FC37B4" w:rsidTr="00FC37B4">
        <w:trPr>
          <w:tblHeader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FC37B4" w:rsidTr="00FC37B4"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76" w:lineRule="auto"/>
              <w:jc w:val="both"/>
              <w:textAlignment w:val="baseline"/>
              <w:rPr>
                <w:i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autoSpaceDE w:val="0"/>
              <w:autoSpaceDN w:val="0"/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УК-9.1.</w:t>
            </w:r>
            <w:r>
              <w:rPr>
                <w:color w:val="000000" w:themeColor="text1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0"/>
                <w:lang w:eastAsia="en-US"/>
              </w:rPr>
              <w:t>Умеет применять знания о психофизических особенностях людей с психическими и (или) физическими недостатками в профессиональной деятельности</w:t>
            </w:r>
          </w:p>
          <w:p w:rsidR="00FC37B4" w:rsidRDefault="00FC37B4">
            <w:pPr>
              <w:autoSpaceDE w:val="0"/>
              <w:autoSpaceDN w:val="0"/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УК-9.2. Учитывает психофизические особенности людей с психическими и (или) физическими недостатками в процессе профессиональной деятельности</w:t>
            </w:r>
          </w:p>
          <w:p w:rsidR="00FC37B4" w:rsidRDefault="00FC37B4">
            <w:pPr>
              <w:autoSpaceDE w:val="0"/>
              <w:autoSpaceDN w:val="0"/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УК-9.3. Владеет навыками взаимодействия в социальной и профессиональной сферах с лицами, имеющими различные психофизические особенности, психические и (или) физические недостатки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Знать:</w:t>
            </w:r>
          </w:p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- </w:t>
            </w:r>
            <w:r>
              <w:rPr>
                <w:color w:val="000000" w:themeColor="text1"/>
                <w:sz w:val="20"/>
                <w:lang w:eastAsia="en-US"/>
              </w:rPr>
              <w:t>основные концепции и теории в области социальной реабилитации;</w:t>
            </w:r>
          </w:p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основные технологии обеспечения социального благополучия, физического, психического и социального здоровья;</w:t>
            </w:r>
          </w:p>
          <w:p w:rsidR="00FC37B4" w:rsidRDefault="00FC37B4">
            <w:pPr>
              <w:widowControl/>
              <w:snapToGrid/>
              <w:spacing w:before="0" w:after="0" w:line="276" w:lineRule="auto"/>
              <w:ind w:left="67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основные технологии и области применения социальной реабилитации;</w:t>
            </w:r>
          </w:p>
          <w:p w:rsidR="00FC37B4" w:rsidRDefault="00FC37B4">
            <w:pPr>
              <w:widowControl/>
              <w:snapToGrid/>
              <w:spacing w:before="0" w:after="0" w:line="276" w:lineRule="auto"/>
              <w:ind w:left="67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социально-медицинские, социально-педагогические, социально-психологические и социально-средовые методы социальной реабилитации;</w:t>
            </w:r>
          </w:p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подходы к оценке потребностей граждан в предоставлении социальных услуг и мер социальной поддержки.</w:t>
            </w:r>
          </w:p>
        </w:tc>
      </w:tr>
      <w:tr w:rsidR="00FC37B4" w:rsidTr="00FC3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B4" w:rsidRDefault="00FC37B4">
            <w:pPr>
              <w:widowControl/>
              <w:snapToGrid/>
              <w:spacing w:before="0" w:after="0"/>
              <w:rPr>
                <w:i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B4" w:rsidRDefault="00FC37B4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FC37B4" w:rsidRDefault="00FC37B4">
            <w:pPr>
              <w:widowControl/>
              <w:tabs>
                <w:tab w:val="left" w:pos="900"/>
              </w:tabs>
              <w:suppressAutoHyphens/>
              <w:autoSpaceDN w:val="0"/>
              <w:snapToGrid/>
              <w:spacing w:before="0" w:after="0" w:line="276" w:lineRule="auto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- </w:t>
            </w:r>
            <w:r>
              <w:rPr>
                <w:color w:val="000000" w:themeColor="text1"/>
                <w:sz w:val="20"/>
                <w:lang w:eastAsia="en-US"/>
              </w:rPr>
              <w:t xml:space="preserve">использовать </w:t>
            </w:r>
            <w:bookmarkStart w:id="1" w:name="_Hlk67068037"/>
            <w:r>
              <w:rPr>
                <w:color w:val="000000" w:themeColor="text1"/>
                <w:sz w:val="20"/>
                <w:lang w:eastAsia="en-US"/>
              </w:rPr>
              <w:t>основные критерии социального благополучия для обоснования экономических решений;</w:t>
            </w:r>
            <w:bookmarkEnd w:id="1"/>
          </w:p>
          <w:p w:rsidR="00FC37B4" w:rsidRDefault="00FC37B4">
            <w:pPr>
              <w:widowControl/>
              <w:tabs>
                <w:tab w:val="left" w:pos="900"/>
              </w:tabs>
              <w:suppressAutoHyphens/>
              <w:autoSpaceDN w:val="0"/>
              <w:snapToGrid/>
              <w:spacing w:before="0" w:after="0" w:line="276" w:lineRule="auto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оценивать эффективность деятельности в сфере социальной реабилитации;</w:t>
            </w:r>
          </w:p>
          <w:p w:rsidR="00FC37B4" w:rsidRDefault="00FC37B4">
            <w:pPr>
              <w:widowControl/>
              <w:tabs>
                <w:tab w:val="left" w:pos="900"/>
              </w:tabs>
              <w:suppressAutoHyphens/>
              <w:autoSpaceDN w:val="0"/>
              <w:snapToGrid/>
              <w:spacing w:before="0" w:after="0" w:line="276" w:lineRule="auto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обосновывать выбор технологий в соответствии с эффективной моделью теории и практики социальной реабилитации.</w:t>
            </w:r>
          </w:p>
        </w:tc>
      </w:tr>
      <w:tr w:rsidR="00FC37B4" w:rsidTr="00FC3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B4" w:rsidRDefault="00FC37B4">
            <w:pPr>
              <w:widowControl/>
              <w:snapToGrid/>
              <w:spacing w:before="0" w:after="0"/>
              <w:rPr>
                <w:i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B4" w:rsidRDefault="00FC37B4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B4" w:rsidRDefault="00FC37B4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FC37B4" w:rsidRDefault="00FC37B4">
            <w:pPr>
              <w:widowControl/>
              <w:tabs>
                <w:tab w:val="left" w:pos="900"/>
              </w:tabs>
              <w:suppressAutoHyphens/>
              <w:autoSpaceDN w:val="0"/>
              <w:snapToGrid/>
              <w:spacing w:before="0" w:after="0" w:line="276" w:lineRule="auto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основами культуры современного социального мышления, общественной и профессиональной деятельности, социально-технологических практик;</w:t>
            </w:r>
          </w:p>
          <w:p w:rsidR="00FC37B4" w:rsidRDefault="00FC37B4">
            <w:pPr>
              <w:widowControl/>
              <w:tabs>
                <w:tab w:val="left" w:pos="427"/>
              </w:tabs>
              <w:snapToGrid/>
              <w:spacing w:before="0" w:after="0" w:line="276" w:lineRule="auto"/>
              <w:ind w:left="67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lastRenderedPageBreak/>
              <w:t>- способностью оценки экономических последствий применения различных моделей и технологий социальной реабилитации;</w:t>
            </w:r>
          </w:p>
          <w:p w:rsidR="00FC37B4" w:rsidRDefault="00FC37B4">
            <w:pPr>
              <w:widowControl/>
              <w:tabs>
                <w:tab w:val="left" w:pos="900"/>
              </w:tabs>
              <w:suppressAutoHyphens/>
              <w:autoSpaceDN w:val="0"/>
              <w:snapToGrid/>
              <w:spacing w:before="0" w:after="0" w:line="276" w:lineRule="auto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способностью интерпретации финансово-экономической информации с точки зрения обеспечения потребности граждан в социально-трудовой реабилитации.</w:t>
            </w:r>
          </w:p>
        </w:tc>
      </w:tr>
    </w:tbl>
    <w:p w:rsidR="00FC37B4" w:rsidRDefault="00FC37B4" w:rsidP="00FC37B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41452B" w:rsidRPr="00637460" w:rsidRDefault="0041452B" w:rsidP="0041452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41452B" w:rsidRPr="00637460" w:rsidRDefault="0041452B" w:rsidP="0041452B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41452B" w:rsidRPr="00637460" w:rsidTr="004A57FA">
        <w:tc>
          <w:tcPr>
            <w:tcW w:w="889" w:type="dxa"/>
            <w:vMerge w:val="restart"/>
            <w:vAlign w:val="center"/>
          </w:tcPr>
          <w:p w:rsidR="0041452B" w:rsidRPr="00637460" w:rsidRDefault="0041452B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41452B" w:rsidRPr="00637460" w:rsidRDefault="0041452B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41452B" w:rsidRPr="00637460" w:rsidTr="004A57FA">
        <w:tc>
          <w:tcPr>
            <w:tcW w:w="889" w:type="dxa"/>
            <w:vMerge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41452B" w:rsidRPr="00637460" w:rsidTr="004A57FA">
        <w:tc>
          <w:tcPr>
            <w:tcW w:w="889" w:type="dxa"/>
            <w:vMerge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5956E9" w:rsidRPr="00637460" w:rsidTr="004A57FA">
        <w:tc>
          <w:tcPr>
            <w:tcW w:w="889" w:type="dxa"/>
            <w:vMerge w:val="restart"/>
          </w:tcPr>
          <w:p w:rsidR="005956E9" w:rsidRPr="00637460" w:rsidRDefault="005956E9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956E9" w:rsidRPr="00637460" w:rsidTr="004A57FA">
        <w:tc>
          <w:tcPr>
            <w:tcW w:w="889" w:type="dxa"/>
            <w:vMerge/>
          </w:tcPr>
          <w:p w:rsidR="005956E9" w:rsidRPr="00637460" w:rsidRDefault="005956E9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5956E9" w:rsidRPr="00637460" w:rsidTr="00094D09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956E9" w:rsidRPr="00637460" w:rsidTr="00094D09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956E9" w:rsidRPr="00637460" w:rsidTr="004A57FA">
        <w:tc>
          <w:tcPr>
            <w:tcW w:w="889" w:type="dxa"/>
            <w:vMerge w:val="restart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5956E9" w:rsidRPr="00637460" w:rsidTr="00094D09">
        <w:tc>
          <w:tcPr>
            <w:tcW w:w="889" w:type="dxa"/>
            <w:vMerge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5956E9" w:rsidRPr="00637460" w:rsidTr="004A57FA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5956E9" w:rsidRPr="00637460" w:rsidRDefault="005956E9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956E9" w:rsidRPr="00637460" w:rsidTr="004A57FA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5956E9" w:rsidRPr="00637460" w:rsidRDefault="005956E9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5956E9" w:rsidRPr="00637460" w:rsidRDefault="005956E9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5956E9" w:rsidRPr="00637460" w:rsidTr="004A57FA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5956E9" w:rsidRPr="00637460" w:rsidTr="00094D09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5956E9" w:rsidRPr="00637460" w:rsidTr="00094D09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5956E9" w:rsidRPr="00637460" w:rsidTr="00094D09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91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5956E9" w:rsidRPr="00637460" w:rsidTr="004A57FA">
        <w:tc>
          <w:tcPr>
            <w:tcW w:w="889" w:type="dxa"/>
          </w:tcPr>
          <w:p w:rsidR="005956E9" w:rsidRPr="00637460" w:rsidRDefault="005956E9" w:rsidP="0041452B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956E9" w:rsidRPr="00637460" w:rsidTr="00094D09">
        <w:tc>
          <w:tcPr>
            <w:tcW w:w="889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5956E9" w:rsidRPr="00637460" w:rsidRDefault="005956E9" w:rsidP="0041452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956E9" w:rsidRPr="00637460" w:rsidTr="00094D09">
        <w:tc>
          <w:tcPr>
            <w:tcW w:w="889" w:type="dxa"/>
            <w:vMerge w:val="restart"/>
          </w:tcPr>
          <w:p w:rsidR="005956E9" w:rsidRPr="00637460" w:rsidRDefault="005956E9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5956E9" w:rsidRPr="00637460" w:rsidRDefault="005956E9" w:rsidP="0041452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33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5956E9" w:rsidRPr="00637460" w:rsidTr="00094D09">
        <w:tc>
          <w:tcPr>
            <w:tcW w:w="889" w:type="dxa"/>
            <w:vMerge/>
          </w:tcPr>
          <w:p w:rsidR="005956E9" w:rsidRPr="00637460" w:rsidRDefault="005956E9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5956E9" w:rsidRPr="00637460" w:rsidRDefault="005956E9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5956E9" w:rsidRPr="00637460" w:rsidRDefault="005956E9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33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5956E9" w:rsidRPr="00637460" w:rsidRDefault="005956E9" w:rsidP="0041452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1452B" w:rsidRPr="00637460" w:rsidTr="004A57FA">
        <w:tc>
          <w:tcPr>
            <w:tcW w:w="889" w:type="dxa"/>
            <w:vMerge/>
          </w:tcPr>
          <w:p w:rsidR="0041452B" w:rsidRPr="00637460" w:rsidRDefault="0041452B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1452B" w:rsidRPr="00637460" w:rsidRDefault="0041452B" w:rsidP="0041452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41452B" w:rsidRPr="00637460" w:rsidRDefault="0041452B" w:rsidP="0041452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41452B" w:rsidRPr="00637460" w:rsidRDefault="0041452B" w:rsidP="0041452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АЛТ - практическое занятие - алгоритмический тренинг  </w:t>
      </w: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789"/>
        <w:gridCol w:w="7495"/>
      </w:tblGrid>
      <w:tr w:rsidR="0041452B" w:rsidRPr="00637460" w:rsidTr="004A57FA">
        <w:trPr>
          <w:tblHeader/>
        </w:trPr>
        <w:tc>
          <w:tcPr>
            <w:tcW w:w="277" w:type="pct"/>
          </w:tcPr>
          <w:p w:rsidR="0041452B" w:rsidRPr="00637460" w:rsidRDefault="0041452B" w:rsidP="0041452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910" w:type="pct"/>
          </w:tcPr>
          <w:p w:rsidR="0041452B" w:rsidRPr="00637460" w:rsidRDefault="0041452B" w:rsidP="0041452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Наименование раздела дисциплины</w:t>
            </w:r>
          </w:p>
        </w:tc>
        <w:tc>
          <w:tcPr>
            <w:tcW w:w="3813" w:type="pct"/>
          </w:tcPr>
          <w:p w:rsidR="0041452B" w:rsidRPr="00637460" w:rsidRDefault="0041452B" w:rsidP="0041452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bCs/>
                <w:snapToGrid w:val="0"/>
                <w:color w:val="000000" w:themeColor="text1"/>
                <w:sz w:val="20"/>
              </w:rPr>
            </w:pPr>
            <w:r w:rsidRPr="00637460">
              <w:rPr>
                <w:bCs/>
                <w:snapToGrid w:val="0"/>
                <w:color w:val="000000" w:themeColor="text1"/>
                <w:sz w:val="20"/>
              </w:rPr>
              <w:t>Содержание раздела</w:t>
            </w:r>
          </w:p>
        </w:tc>
      </w:tr>
      <w:tr w:rsidR="0041452B" w:rsidRPr="00637460" w:rsidTr="004A57FA">
        <w:tc>
          <w:tcPr>
            <w:tcW w:w="277" w:type="pct"/>
          </w:tcPr>
          <w:p w:rsidR="0041452B" w:rsidRPr="00637460" w:rsidRDefault="0041452B" w:rsidP="0041452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910" w:type="pct"/>
          </w:tcPr>
          <w:p w:rsidR="0041452B" w:rsidRPr="00637460" w:rsidRDefault="0041452B" w:rsidP="0041452B">
            <w:pPr>
              <w:autoSpaceDE w:val="0"/>
              <w:autoSpaceDN w:val="0"/>
              <w:adjustRightInd w:val="0"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социальной реабилитации. Социально-медицинская реабилитация</w:t>
            </w:r>
          </w:p>
        </w:tc>
        <w:tc>
          <w:tcPr>
            <w:tcW w:w="3813" w:type="pct"/>
          </w:tcPr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Понятие и история социальной реабилитации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Социальная реабилитация как технология социальной работы; цели и средства социальной реабилитации; средства социальной реабилитации; виды социальной реабилитации; принципы социальной реабилитации; история социальной реабилитации.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Технологии социально-медицинской реабилитации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Основы социально-медицинской реабилитации; социально-медицинская реабилитация в наркологии; социально-медицинская реабилитация в онкологии; социально-медицинская реабилитация в работе с семьями.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Технологии социальной работы с инвалидами</w:t>
            </w:r>
          </w:p>
          <w:p w:rsidR="0041452B" w:rsidRPr="00637460" w:rsidRDefault="0041452B" w:rsidP="0041452B">
            <w:pPr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понятия инвалидности применительно к современным условиям; технологии социальной реабилитации детей с ограниченными возможностями.</w:t>
            </w:r>
          </w:p>
        </w:tc>
      </w:tr>
      <w:tr w:rsidR="0041452B" w:rsidRPr="00637460" w:rsidTr="004A57FA">
        <w:trPr>
          <w:trHeight w:val="602"/>
        </w:trPr>
        <w:tc>
          <w:tcPr>
            <w:tcW w:w="277" w:type="pct"/>
          </w:tcPr>
          <w:p w:rsidR="0041452B" w:rsidRPr="00637460" w:rsidRDefault="0041452B" w:rsidP="0041452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10" w:type="pct"/>
          </w:tcPr>
          <w:p w:rsidR="0041452B" w:rsidRPr="00637460" w:rsidRDefault="0041452B" w:rsidP="0041452B">
            <w:pPr>
              <w:autoSpaceDE w:val="0"/>
              <w:autoSpaceDN w:val="0"/>
              <w:adjustRightInd w:val="0"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Социально-психологическая и социально-педагогическая реабилитация</w:t>
            </w:r>
          </w:p>
        </w:tc>
        <w:tc>
          <w:tcPr>
            <w:tcW w:w="3813" w:type="pct"/>
          </w:tcPr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Социально-педагогические методы в социальной реабилитации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Социально-педагогическая компетентность специалиста по социальной работе; педагогические методы и технологии.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Психологические технологии в социальной реабилитации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Психоаналитические и психодинамические модели личности как критерии выбора социальных технологий; технологии, ориентированные на гуманистические модели личности.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Технологии социальной работы с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дезадаптированными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 xml:space="preserve"> детьми и подростками</w:t>
            </w:r>
          </w:p>
          <w:p w:rsidR="0041452B" w:rsidRPr="00637460" w:rsidRDefault="0041452B" w:rsidP="0041452B">
            <w:pPr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Система работы с </w:t>
            </w:r>
            <w:proofErr w:type="spellStart"/>
            <w:r w:rsidRPr="00637460">
              <w:rPr>
                <w:color w:val="000000" w:themeColor="text1"/>
                <w:sz w:val="20"/>
              </w:rPr>
              <w:t>дезадаптированными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детьми и подростками; психологические механизмы работы с </w:t>
            </w:r>
            <w:proofErr w:type="spellStart"/>
            <w:r w:rsidRPr="00637460">
              <w:rPr>
                <w:color w:val="000000" w:themeColor="text1"/>
                <w:sz w:val="20"/>
              </w:rPr>
              <w:t>дезадаптированпыми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детьми и подростками.</w:t>
            </w:r>
          </w:p>
        </w:tc>
      </w:tr>
      <w:tr w:rsidR="0041452B" w:rsidRPr="00637460" w:rsidTr="004A57FA">
        <w:trPr>
          <w:trHeight w:val="269"/>
        </w:trPr>
        <w:tc>
          <w:tcPr>
            <w:tcW w:w="277" w:type="pct"/>
          </w:tcPr>
          <w:p w:rsidR="0041452B" w:rsidRPr="00637460" w:rsidRDefault="0041452B" w:rsidP="0041452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10" w:type="pct"/>
          </w:tcPr>
          <w:p w:rsidR="0041452B" w:rsidRPr="00637460" w:rsidRDefault="0041452B" w:rsidP="0041452B">
            <w:pPr>
              <w:autoSpaceDE w:val="0"/>
              <w:autoSpaceDN w:val="0"/>
              <w:adjustRightInd w:val="0"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Социально-средовая и профессионально-трудовая реабилитация</w:t>
            </w:r>
          </w:p>
        </w:tc>
        <w:tc>
          <w:tcPr>
            <w:tcW w:w="3813" w:type="pct"/>
          </w:tcPr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Социально-экономические методы технологии поддержки населения</w:t>
            </w:r>
            <w:r w:rsidRPr="00637460">
              <w:rPr>
                <w:b/>
                <w:i/>
                <w:color w:val="000000" w:themeColor="text1"/>
                <w:sz w:val="20"/>
              </w:rPr>
              <w:t xml:space="preserve"> 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и сущность социально-экономических методов социальной работы; технологии экономической поддержки населения в современных условиях.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Социологические</w:t>
            </w:r>
            <w:r w:rsidRPr="00637460">
              <w:rPr>
                <w:b/>
                <w:i/>
                <w:color w:val="000000" w:themeColor="text1"/>
                <w:sz w:val="20"/>
              </w:rPr>
              <w:t xml:space="preserve"> </w:t>
            </w:r>
            <w:r w:rsidRPr="00637460">
              <w:rPr>
                <w:b/>
                <w:color w:val="000000" w:themeColor="text1"/>
                <w:sz w:val="20"/>
              </w:rPr>
              <w:t>технологии в социальной работе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Роль социологического знания в социальной работе; социология личности в социальной работе.</w:t>
            </w:r>
          </w:p>
          <w:p w:rsidR="0041452B" w:rsidRPr="00637460" w:rsidRDefault="0041452B" w:rsidP="0041452B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Профессионально-трудовая и социально-средовая реабилитация инвалидов</w:t>
            </w:r>
          </w:p>
          <w:p w:rsidR="0041452B" w:rsidRPr="00637460" w:rsidRDefault="0041452B" w:rsidP="0041452B">
            <w:pPr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профессиональной и трудовой реабилитации инвалидов; занятость инвалидов как основа успешной организации трудовой и профессиональной реабилитации.</w:t>
            </w:r>
          </w:p>
        </w:tc>
      </w:tr>
    </w:tbl>
    <w:p w:rsidR="0041452B" w:rsidRPr="00637460" w:rsidRDefault="0041452B" w:rsidP="0041452B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41452B" w:rsidRPr="00637460" w:rsidRDefault="0041452B" w:rsidP="0041452B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41452B" w:rsidRPr="00637460" w:rsidRDefault="0041452B" w:rsidP="0041452B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Понятие социальной реабилитации. Социально-медицинская реабилитация»</w:t>
      </w:r>
    </w:p>
    <w:p w:rsidR="0041452B" w:rsidRPr="00637460" w:rsidRDefault="0041452B" w:rsidP="0041452B">
      <w:pPr>
        <w:widowControl/>
        <w:numPr>
          <w:ilvl w:val="0"/>
          <w:numId w:val="14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Понятие и история социальной реабилитации</w:t>
      </w:r>
    </w:p>
    <w:p w:rsidR="0041452B" w:rsidRPr="00637460" w:rsidRDefault="0041452B" w:rsidP="0041452B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720"/>
        <w:contextualSpacing/>
        <w:jc w:val="both"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851"/>
          <w:tab w:val="left" w:pos="993"/>
          <w:tab w:val="left" w:pos="1080"/>
        </w:tabs>
        <w:snapToGrid/>
        <w:spacing w:before="0" w:after="0"/>
        <w:ind w:firstLine="720"/>
        <w:contextualSpacing/>
        <w:jc w:val="both"/>
        <w:rPr>
          <w:b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2 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Социально-психологическая и социально-педагогическая реабилитация</w:t>
      </w:r>
      <w:r w:rsidRPr="00637460">
        <w:rPr>
          <w:b/>
          <w:iCs/>
          <w:color w:val="000000" w:themeColor="text1"/>
          <w:sz w:val="20"/>
        </w:rPr>
        <w:t>»</w:t>
      </w:r>
    </w:p>
    <w:p w:rsidR="0041452B" w:rsidRPr="00637460" w:rsidRDefault="0041452B" w:rsidP="0041452B">
      <w:pPr>
        <w:widowControl/>
        <w:numPr>
          <w:ilvl w:val="0"/>
          <w:numId w:val="15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Социально-педагогические методы в социальной реабилитации</w:t>
      </w:r>
    </w:p>
    <w:p w:rsidR="0041452B" w:rsidRPr="00637460" w:rsidRDefault="0041452B" w:rsidP="0041452B">
      <w:pPr>
        <w:widowControl/>
        <w:numPr>
          <w:ilvl w:val="0"/>
          <w:numId w:val="15"/>
        </w:numPr>
        <w:tabs>
          <w:tab w:val="left" w:pos="851"/>
          <w:tab w:val="left" w:pos="993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Психологические технологии в социальной реабилитации</w:t>
      </w:r>
    </w:p>
    <w:p w:rsidR="0041452B" w:rsidRPr="00637460" w:rsidRDefault="0041452B" w:rsidP="0041452B">
      <w:pPr>
        <w:widowControl/>
        <w:tabs>
          <w:tab w:val="left" w:pos="851"/>
          <w:tab w:val="left" w:pos="993"/>
          <w:tab w:val="left" w:pos="1080"/>
        </w:tabs>
        <w:snapToGrid/>
        <w:spacing w:before="0" w:after="0"/>
        <w:ind w:firstLine="720"/>
        <w:contextualSpacing/>
        <w:jc w:val="both"/>
        <w:rPr>
          <w:iCs/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851"/>
          <w:tab w:val="left" w:pos="993"/>
          <w:tab w:val="left" w:pos="1080"/>
        </w:tabs>
        <w:autoSpaceDN w:val="0"/>
        <w:snapToGrid/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3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Социально-средовая и профессионально-трудовая реабилитация»</w:t>
      </w:r>
    </w:p>
    <w:p w:rsidR="0041452B" w:rsidRPr="00637460" w:rsidRDefault="0041452B" w:rsidP="0041452B">
      <w:pPr>
        <w:widowControl/>
        <w:numPr>
          <w:ilvl w:val="0"/>
          <w:numId w:val="16"/>
        </w:numPr>
        <w:tabs>
          <w:tab w:val="left" w:pos="871"/>
          <w:tab w:val="left" w:pos="993"/>
        </w:tabs>
        <w:snapToGrid/>
        <w:spacing w:before="0" w:after="0"/>
        <w:ind w:left="0" w:firstLine="720"/>
        <w:contextualSpacing/>
        <w:jc w:val="both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Социально-экономические методы технологии поддержки населения</w:t>
      </w:r>
      <w:r w:rsidRPr="00637460">
        <w:rPr>
          <w:i/>
          <w:color w:val="000000" w:themeColor="text1"/>
          <w:sz w:val="20"/>
        </w:rPr>
        <w:t xml:space="preserve"> </w:t>
      </w:r>
    </w:p>
    <w:p w:rsidR="0041452B" w:rsidRPr="00637460" w:rsidRDefault="0041452B" w:rsidP="0041452B">
      <w:pPr>
        <w:widowControl/>
        <w:numPr>
          <w:ilvl w:val="0"/>
          <w:numId w:val="16"/>
        </w:numPr>
        <w:tabs>
          <w:tab w:val="left" w:pos="871"/>
          <w:tab w:val="left" w:pos="993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Социологические</w:t>
      </w:r>
      <w:r w:rsidRPr="00637460">
        <w:rPr>
          <w:i/>
          <w:color w:val="000000" w:themeColor="text1"/>
          <w:sz w:val="20"/>
        </w:rPr>
        <w:t xml:space="preserve"> </w:t>
      </w:r>
      <w:r w:rsidRPr="00637460">
        <w:rPr>
          <w:color w:val="000000" w:themeColor="text1"/>
          <w:sz w:val="20"/>
        </w:rPr>
        <w:t>технологии в социальной работе</w:t>
      </w:r>
    </w:p>
    <w:p w:rsidR="0041452B" w:rsidRPr="00637460" w:rsidRDefault="0041452B" w:rsidP="0041452B">
      <w:pPr>
        <w:widowControl/>
        <w:tabs>
          <w:tab w:val="left" w:pos="851"/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851"/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41452B" w:rsidRPr="00637460" w:rsidRDefault="0041452B" w:rsidP="0041452B">
      <w:pPr>
        <w:widowControl/>
        <w:tabs>
          <w:tab w:val="left" w:pos="993"/>
        </w:tabs>
        <w:suppressAutoHyphens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Понятие социальной реабилитации. Социально-медицинская реабилитация»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Социальная реабилитация как технология социальной работы.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Цели и средства социальной реабилитации.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Средства социальной реабилитации.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Виды социальной реабилитации.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Принципы социальной реабилитации.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История социальной реабилитации.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функции специалиста, осуществляющего социально-медицинскую реабилитацию.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Особенности наркологических заболеваний как социальной патологии.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Специфика технологий социально-медицинской реабилитации в наркологии.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социально-медицинской помощи и реабилитации в онкологии.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Социальная значимость проблемы планирования семьи.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направления деятельности центров планирования семьи и репродукции.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Определение инвалидности и его смысл.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Жизненный цикл семьи ребенка-инвалида.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Принципы социальной работы с семьей ребенка-инвалида.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Примеры тактик социальной работы с родителями ребенка-инвалида.</w:t>
      </w:r>
    </w:p>
    <w:p w:rsidR="0041452B" w:rsidRPr="00637460" w:rsidRDefault="0041452B" w:rsidP="0041452B">
      <w:pPr>
        <w:widowControl/>
        <w:numPr>
          <w:ilvl w:val="0"/>
          <w:numId w:val="17"/>
        </w:numPr>
        <w:tabs>
          <w:tab w:val="clear" w:pos="871"/>
          <w:tab w:val="left" w:pos="1080"/>
        </w:tabs>
        <w:suppressAutoHyphens/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социальной реабилитации инвалидов.</w:t>
      </w:r>
    </w:p>
    <w:p w:rsidR="0041452B" w:rsidRPr="00637460" w:rsidRDefault="0041452B" w:rsidP="0041452B">
      <w:pPr>
        <w:widowControl/>
        <w:tabs>
          <w:tab w:val="left" w:pos="1080"/>
        </w:tabs>
        <w:overflowPunct w:val="0"/>
        <w:autoSpaceDE w:val="0"/>
        <w:autoSpaceDN w:val="0"/>
        <w:adjustRightInd w:val="0"/>
        <w:snapToGrid/>
        <w:spacing w:before="0" w:after="0"/>
        <w:ind w:firstLine="709"/>
        <w:contextualSpacing/>
        <w:rPr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1080"/>
        </w:tabs>
        <w:snapToGrid/>
        <w:spacing w:before="0" w:after="0"/>
        <w:ind w:firstLine="709"/>
        <w:contextualSpacing/>
        <w:jc w:val="both"/>
        <w:rPr>
          <w:b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2 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Социально-психологическая и социально-педагогическая реабилитация</w:t>
      </w:r>
      <w:r w:rsidRPr="00637460">
        <w:rPr>
          <w:b/>
          <w:iCs/>
          <w:color w:val="000000" w:themeColor="text1"/>
          <w:sz w:val="20"/>
        </w:rPr>
        <w:t>»</w:t>
      </w:r>
    </w:p>
    <w:p w:rsidR="0041452B" w:rsidRPr="00637460" w:rsidRDefault="0041452B" w:rsidP="0041452B">
      <w:pPr>
        <w:widowControl/>
        <w:numPr>
          <w:ilvl w:val="1"/>
          <w:numId w:val="18"/>
        </w:numPr>
        <w:tabs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Социально-педагогическая компетентность специалиста по социальной работе; педагогические методы и технологии.</w:t>
      </w:r>
    </w:p>
    <w:p w:rsidR="0041452B" w:rsidRPr="00637460" w:rsidRDefault="0041452B" w:rsidP="0041452B">
      <w:pPr>
        <w:widowControl/>
        <w:numPr>
          <w:ilvl w:val="1"/>
          <w:numId w:val="18"/>
        </w:numPr>
        <w:tabs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Психологические технологии в социальной реабилитации.</w:t>
      </w:r>
    </w:p>
    <w:p w:rsidR="0041452B" w:rsidRPr="00637460" w:rsidRDefault="0041452B" w:rsidP="0041452B">
      <w:pPr>
        <w:widowControl/>
        <w:numPr>
          <w:ilvl w:val="1"/>
          <w:numId w:val="18"/>
        </w:numPr>
        <w:tabs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Психоаналитические и психодинамические модели личности как критерии выбора социальных технологий; технологии, ориентированные на гуманистические модели личности.</w:t>
      </w:r>
    </w:p>
    <w:p w:rsidR="0041452B" w:rsidRPr="00637460" w:rsidRDefault="0041452B" w:rsidP="0041452B">
      <w:pPr>
        <w:widowControl/>
        <w:numPr>
          <w:ilvl w:val="1"/>
          <w:numId w:val="18"/>
        </w:numPr>
        <w:tabs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Технологии социальной работы с </w:t>
      </w:r>
      <w:proofErr w:type="spellStart"/>
      <w:r w:rsidRPr="00637460">
        <w:rPr>
          <w:color w:val="000000" w:themeColor="text1"/>
          <w:sz w:val="20"/>
        </w:rPr>
        <w:t>дезадаптированными</w:t>
      </w:r>
      <w:proofErr w:type="spellEnd"/>
      <w:r w:rsidRPr="00637460">
        <w:rPr>
          <w:color w:val="000000" w:themeColor="text1"/>
          <w:sz w:val="20"/>
        </w:rPr>
        <w:t xml:space="preserve"> детьми и подростками.</w:t>
      </w:r>
    </w:p>
    <w:p w:rsidR="0041452B" w:rsidRPr="00637460" w:rsidRDefault="0041452B" w:rsidP="0041452B">
      <w:pPr>
        <w:widowControl/>
        <w:numPr>
          <w:ilvl w:val="1"/>
          <w:numId w:val="18"/>
        </w:numPr>
        <w:tabs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Система работы с </w:t>
      </w:r>
      <w:proofErr w:type="spellStart"/>
      <w:r w:rsidRPr="00637460">
        <w:rPr>
          <w:color w:val="000000" w:themeColor="text1"/>
          <w:sz w:val="20"/>
        </w:rPr>
        <w:t>дезадаптированными</w:t>
      </w:r>
      <w:proofErr w:type="spellEnd"/>
      <w:r w:rsidRPr="00637460">
        <w:rPr>
          <w:color w:val="000000" w:themeColor="text1"/>
          <w:sz w:val="20"/>
        </w:rPr>
        <w:t xml:space="preserve"> детьми и подростками; психологические механизмы работы с </w:t>
      </w:r>
      <w:proofErr w:type="spellStart"/>
      <w:r w:rsidRPr="00637460">
        <w:rPr>
          <w:color w:val="000000" w:themeColor="text1"/>
          <w:sz w:val="20"/>
        </w:rPr>
        <w:t>дезадаптированпыми</w:t>
      </w:r>
      <w:proofErr w:type="spellEnd"/>
      <w:r w:rsidRPr="00637460">
        <w:rPr>
          <w:color w:val="000000" w:themeColor="text1"/>
          <w:sz w:val="20"/>
        </w:rPr>
        <w:t xml:space="preserve"> детьми и подростками.</w:t>
      </w:r>
    </w:p>
    <w:p w:rsidR="0041452B" w:rsidRPr="00637460" w:rsidRDefault="0041452B" w:rsidP="0041452B">
      <w:pPr>
        <w:widowControl/>
        <w:tabs>
          <w:tab w:val="left" w:pos="1080"/>
        </w:tabs>
        <w:snapToGrid/>
        <w:spacing w:before="0" w:after="0"/>
        <w:ind w:firstLine="709"/>
        <w:contextualSpacing/>
        <w:jc w:val="both"/>
        <w:rPr>
          <w:b/>
          <w:bCs/>
          <w:iCs/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1080"/>
        </w:tabs>
        <w:autoSpaceDN w:val="0"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3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Социально-средовая и профессионально-трудовая реабилитация»</w:t>
      </w:r>
    </w:p>
    <w:p w:rsidR="0041452B" w:rsidRPr="00637460" w:rsidRDefault="0041452B" w:rsidP="0041452B">
      <w:pPr>
        <w:widowControl/>
        <w:numPr>
          <w:ilvl w:val="0"/>
          <w:numId w:val="19"/>
        </w:numPr>
        <w:tabs>
          <w:tab w:val="clear" w:pos="871"/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Социологические технологии в социальной работе.</w:t>
      </w:r>
    </w:p>
    <w:p w:rsidR="0041452B" w:rsidRPr="00637460" w:rsidRDefault="0041452B" w:rsidP="0041452B">
      <w:pPr>
        <w:widowControl/>
        <w:numPr>
          <w:ilvl w:val="0"/>
          <w:numId w:val="19"/>
        </w:numPr>
        <w:tabs>
          <w:tab w:val="clear" w:pos="871"/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Роль социологического знания в социальной работе; социология личности в социальной работе.</w:t>
      </w:r>
    </w:p>
    <w:p w:rsidR="0041452B" w:rsidRPr="00637460" w:rsidRDefault="0041452B" w:rsidP="0041452B">
      <w:pPr>
        <w:widowControl/>
        <w:numPr>
          <w:ilvl w:val="0"/>
          <w:numId w:val="19"/>
        </w:numPr>
        <w:tabs>
          <w:tab w:val="clear" w:pos="871"/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профессиональной и трудовой реабилитации инвалидов; занятость инвалидов как основа успешной организации трудовой и профессиональной реабилитации.</w:t>
      </w:r>
    </w:p>
    <w:p w:rsidR="0041452B" w:rsidRPr="00637460" w:rsidRDefault="0041452B" w:rsidP="0041452B">
      <w:pPr>
        <w:widowControl/>
        <w:numPr>
          <w:ilvl w:val="0"/>
          <w:numId w:val="19"/>
        </w:numPr>
        <w:tabs>
          <w:tab w:val="clear" w:pos="871"/>
          <w:tab w:val="left" w:pos="1080"/>
        </w:tabs>
        <w:autoSpaceDN w:val="0"/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Социально-экономические методы технологии поддержки населения.</w:t>
      </w:r>
    </w:p>
    <w:p w:rsidR="0041452B" w:rsidRPr="00637460" w:rsidRDefault="0041452B" w:rsidP="0041452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41452B" w:rsidRPr="00637460" w:rsidRDefault="0041452B" w:rsidP="0041452B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5956E9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41452B" w:rsidRPr="00637460" w:rsidRDefault="0041452B" w:rsidP="0041452B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41452B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1452B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41452B" w:rsidRPr="00637460" w:rsidRDefault="0041452B" w:rsidP="0041452B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5956E9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44%</w:t>
      </w:r>
    </w:p>
    <w:p w:rsidR="0041452B" w:rsidRPr="00637460" w:rsidRDefault="0041452B" w:rsidP="0041452B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41452B" w:rsidRPr="00637460" w:rsidRDefault="0041452B" w:rsidP="0041452B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41452B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1452B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1452B" w:rsidRPr="00637460" w:rsidRDefault="0041452B" w:rsidP="0041452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2B" w:rsidRPr="00637460" w:rsidRDefault="0041452B" w:rsidP="0041452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41452B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52B" w:rsidRPr="00637460" w:rsidRDefault="0041452B" w:rsidP="0041452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41452B" w:rsidRPr="00637460" w:rsidRDefault="0041452B" w:rsidP="0041452B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41452B" w:rsidRPr="00637460" w:rsidRDefault="0041452B" w:rsidP="0041452B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41452B" w:rsidRPr="00637460" w:rsidRDefault="0041452B" w:rsidP="0041452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41452B" w:rsidRPr="00637460" w:rsidRDefault="0041452B" w:rsidP="0041452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41452B" w:rsidRPr="00637460" w:rsidRDefault="0041452B" w:rsidP="0041452B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41452B" w:rsidRPr="00637460" w:rsidRDefault="0041452B" w:rsidP="0041452B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41452B" w:rsidRPr="00637460" w:rsidRDefault="0041452B" w:rsidP="0041452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303BD" w:rsidRDefault="001303BD" w:rsidP="001303BD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1303BD" w:rsidRDefault="001303BD" w:rsidP="001303BD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1303BD" w:rsidRDefault="001303BD" w:rsidP="001303BD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1303BD" w:rsidRDefault="001303BD" w:rsidP="001303BD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1303BD" w:rsidRDefault="001303BD" w:rsidP="001303BD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г) для лиц с нарушениями опорно-двигательного аппарата: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1303BD" w:rsidRDefault="001303BD" w:rsidP="001303B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41452B" w:rsidRPr="00637460" w:rsidRDefault="001303BD" w:rsidP="001303BD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41452B" w:rsidRPr="00637460" w:rsidRDefault="0041452B" w:rsidP="0041452B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1452B" w:rsidRPr="00637460" w:rsidRDefault="0041452B" w:rsidP="0041452B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41452B" w:rsidRPr="00637460" w:rsidRDefault="0041452B" w:rsidP="0041452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41452B" w:rsidRPr="00637460" w:rsidRDefault="0041452B" w:rsidP="0041452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41452B" w:rsidRPr="00637460" w:rsidRDefault="0041452B" w:rsidP="0041452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41452B" w:rsidRPr="00637460" w:rsidRDefault="0041452B" w:rsidP="0041452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41452B" w:rsidRPr="00637460" w:rsidRDefault="0041452B" w:rsidP="0041452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41452B" w:rsidRPr="00637460" w:rsidRDefault="0041452B" w:rsidP="0041452B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41452B" w:rsidRPr="00637460" w:rsidRDefault="0041452B" w:rsidP="0041452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1452B" w:rsidRPr="00637460" w:rsidRDefault="005621F3" w:rsidP="009272CE">
      <w:pPr>
        <w:pStyle w:val="10"/>
        <w:tabs>
          <w:tab w:val="clear" w:pos="1106"/>
          <w:tab w:val="left" w:pos="993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41452B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41452B" w:rsidRPr="00637460" w:rsidRDefault="005621F3" w:rsidP="009272CE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1452B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41452B" w:rsidRPr="00637460" w:rsidRDefault="0041452B" w:rsidP="009272CE">
      <w:pPr>
        <w:widowControl/>
        <w:tabs>
          <w:tab w:val="left" w:pos="993"/>
        </w:tabs>
        <w:suppressAutoHyphens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41452B" w:rsidRPr="00637460" w:rsidRDefault="0041452B" w:rsidP="009272CE">
      <w:pPr>
        <w:widowControl/>
        <w:tabs>
          <w:tab w:val="left" w:pos="993"/>
        </w:tabs>
        <w:suppressAutoHyphens/>
        <w:snapToGrid/>
        <w:spacing w:before="0" w:after="0"/>
        <w:ind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"Декларация о правах инвалидов" (Принята 09.12.1975 Резолюцией 3447 (XXX) на 2433-ем пленарном заседании Генеральной Ассамблеи ООН)</w:t>
      </w:r>
    </w:p>
    <w:p w:rsidR="0041452B" w:rsidRPr="00637460" w:rsidRDefault="0041452B" w:rsidP="009272CE">
      <w:pPr>
        <w:widowControl/>
        <w:tabs>
          <w:tab w:val="left" w:pos="993"/>
        </w:tabs>
        <w:suppressAutoHyphens/>
        <w:snapToGrid/>
        <w:spacing w:before="0" w:after="0"/>
        <w:ind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Федеральный закон от 24.11.1995 № 181-ФЗ (ред. от 07.03.2017) "О социальной защите инвалидов в Российской Федерации" (ред. от 07.03.2017) // "Российская газета", № 234, 02.12.1995.</w:t>
      </w:r>
    </w:p>
    <w:p w:rsidR="0041452B" w:rsidRPr="00637460" w:rsidRDefault="0041452B" w:rsidP="009272CE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1452B" w:rsidRPr="00637460" w:rsidRDefault="0041452B" w:rsidP="009272CE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41452B" w:rsidRPr="00637460" w:rsidRDefault="0041452B" w:rsidP="009272CE">
      <w:pPr>
        <w:pStyle w:val="afffc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Жегульская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Ю. В. Социальная адаптация лиц с нарушениями социализации. Сущность, виды, факторы социализации и социальной адаптации: учебное пособие для обучающихся по направлению подготовки 51.03.03 «Социально-культурная деятельность», профиль «Социально-культурная анимация и рекреация», квалификация (степень) выпускника «бакалавр» / Ю. В. </w:t>
      </w:r>
      <w:proofErr w:type="spellStart"/>
      <w:r w:rsidRPr="00637460">
        <w:rPr>
          <w:rFonts w:ascii="Times New Roman" w:hAnsi="Times New Roman"/>
          <w:color w:val="000000" w:themeColor="text1"/>
        </w:rPr>
        <w:t>Жегульская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— Кемерово: Кемеровский </w:t>
      </w:r>
      <w:r w:rsidRPr="00637460">
        <w:rPr>
          <w:rFonts w:ascii="Times New Roman" w:hAnsi="Times New Roman"/>
          <w:color w:val="000000" w:themeColor="text1"/>
        </w:rPr>
        <w:lastRenderedPageBreak/>
        <w:t>государственный институт культуры, 2018. — 116 c. — ISBN 978-5-8154-0457-1. — Текст: электронный // Электронно-библиотечная система IPR BOOKS: [сайт]. — URL: http://www.iprbookshop.ru/93520.html</w:t>
      </w:r>
    </w:p>
    <w:p w:rsidR="0041452B" w:rsidRPr="00637460" w:rsidRDefault="0041452B" w:rsidP="009272CE">
      <w:pPr>
        <w:pStyle w:val="afffc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Захарова, И. В. Социальная психология: учебное пособие / И. В. Захарова. — Саратов: Ай Пи Ар Медиа, 2019. — 154 c. — ISBN 978-5-4497-0212-8. — Текст: электронный // Электронно-библиотечная система I</w:t>
      </w:r>
      <w:r w:rsidR="002E4F4D">
        <w:rPr>
          <w:rFonts w:ascii="Times New Roman" w:hAnsi="Times New Roman"/>
          <w:color w:val="000000" w:themeColor="text1"/>
        </w:rPr>
        <w:t>PR BOOKS</w:t>
      </w:r>
      <w:r w:rsidRPr="00637460">
        <w:rPr>
          <w:rFonts w:ascii="Times New Roman" w:hAnsi="Times New Roman"/>
          <w:color w:val="000000" w:themeColor="text1"/>
        </w:rPr>
        <w:t>: [сайт]. — URL: http://www.iprbookshop.ru/86473.html</w:t>
      </w:r>
    </w:p>
    <w:p w:rsidR="0041452B" w:rsidRPr="00637460" w:rsidRDefault="0041452B" w:rsidP="009272CE">
      <w:pPr>
        <w:pStyle w:val="afffc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Белашева, И. В. Психологическая коррекция и реабилитация: учебное пособие (курс лекций) / И. В. Белашева, М. Л. </w:t>
      </w:r>
      <w:proofErr w:type="spellStart"/>
      <w:r w:rsidRPr="00637460">
        <w:rPr>
          <w:rFonts w:ascii="Times New Roman" w:hAnsi="Times New Roman"/>
          <w:color w:val="000000" w:themeColor="text1"/>
        </w:rPr>
        <w:t>Есаян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И. Н. </w:t>
      </w:r>
      <w:proofErr w:type="spellStart"/>
      <w:r w:rsidRPr="00637460">
        <w:rPr>
          <w:rFonts w:ascii="Times New Roman" w:hAnsi="Times New Roman"/>
          <w:color w:val="000000" w:themeColor="text1"/>
        </w:rPr>
        <w:t>Польшакова</w:t>
      </w:r>
      <w:proofErr w:type="spellEnd"/>
      <w:r w:rsidRPr="00637460">
        <w:rPr>
          <w:rFonts w:ascii="Times New Roman" w:hAnsi="Times New Roman"/>
          <w:color w:val="000000" w:themeColor="text1"/>
        </w:rPr>
        <w:t>. — Ставрополь: Северо-Кавказский федеральный университет, 2019. — 200 c. — ISBN 2227-8397. — Текст: электронный // Электронно-библиотечная система IPR BOOKS: [сайт]. — URL: http://www.iprbookshop.ru/99457.html</w:t>
      </w:r>
    </w:p>
    <w:p w:rsidR="0041452B" w:rsidRPr="00637460" w:rsidRDefault="0041452B" w:rsidP="009272CE">
      <w:pPr>
        <w:widowControl/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1452B" w:rsidRPr="00637460" w:rsidRDefault="0041452B" w:rsidP="009272CE">
      <w:pPr>
        <w:widowControl/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41452B" w:rsidRPr="00637460" w:rsidRDefault="0041452B" w:rsidP="009272CE">
      <w:pPr>
        <w:pStyle w:val="afffc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Адаптация и р</w:t>
      </w:r>
      <w:r w:rsidR="002E4F4D">
        <w:rPr>
          <w:rFonts w:ascii="Times New Roman" w:hAnsi="Times New Roman"/>
          <w:color w:val="000000" w:themeColor="text1"/>
        </w:rPr>
        <w:t>еабилитация в социальной работе</w:t>
      </w:r>
      <w:r w:rsidRPr="00637460">
        <w:rPr>
          <w:rFonts w:ascii="Times New Roman" w:hAnsi="Times New Roman"/>
          <w:color w:val="000000" w:themeColor="text1"/>
        </w:rPr>
        <w:t>: учебное пособие / Н. Ш. Валеева, Р. В. Куприянов, Э. Р. Валеева [и др.]; под редакцией Н. Ш. Валеева. — Казань: Казанский национальный исследовательский технологический университет, 2011. — 586 c. — ISBN 978-5-7882-1080-3. — Текст: электронный // Электронно-библиотечная система IPR BOOKS: [сайт]. — URL: http://www.iprbookshop.ru/62151.html</w:t>
      </w:r>
    </w:p>
    <w:p w:rsidR="0041452B" w:rsidRPr="00637460" w:rsidRDefault="0041452B" w:rsidP="009272CE">
      <w:pPr>
        <w:pStyle w:val="afffc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Абдурахманов Р.А. Социальная психология личности, общения, группы и межгрупповых отношений [Электронный ресурс]: учебник / Р.А. Абдурахманов. — Электрон. текстовые данные. — Саратов: Ай Пи Эр Медиа, 2018. — 368 c. — 978-5-4486-0173-6. — Режим доступа: http://www.iprbookshop.ru/72456</w:t>
      </w:r>
    </w:p>
    <w:p w:rsidR="0041452B" w:rsidRPr="00637460" w:rsidRDefault="0041452B" w:rsidP="009272CE">
      <w:pPr>
        <w:widowControl/>
        <w:tabs>
          <w:tab w:val="left" w:pos="993"/>
          <w:tab w:val="left" w:pos="1134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41452B" w:rsidRPr="00637460" w:rsidRDefault="005621F3" w:rsidP="009272CE">
      <w:pPr>
        <w:widowControl/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1452B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41452B" w:rsidRPr="00637460" w:rsidRDefault="0041452B" w:rsidP="009272CE">
      <w:pPr>
        <w:widowControl/>
        <w:numPr>
          <w:ilvl w:val="0"/>
          <w:numId w:val="24"/>
        </w:numPr>
        <w:tabs>
          <w:tab w:val="left" w:pos="993"/>
          <w:tab w:val="left" w:pos="1080"/>
          <w:tab w:val="left" w:pos="1134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Портал о социальной работе: http://soc-work.ru/;</w:t>
      </w:r>
    </w:p>
    <w:p w:rsidR="0041452B" w:rsidRPr="00637460" w:rsidRDefault="0041452B" w:rsidP="009272CE">
      <w:pPr>
        <w:widowControl/>
        <w:numPr>
          <w:ilvl w:val="0"/>
          <w:numId w:val="24"/>
        </w:numPr>
        <w:tabs>
          <w:tab w:val="left" w:pos="993"/>
          <w:tab w:val="left" w:pos="1080"/>
          <w:tab w:val="left" w:pos="1134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Портал «Социол</w:t>
      </w:r>
      <w:r w:rsidR="008A5E17">
        <w:rPr>
          <w:color w:val="000000" w:themeColor="text1"/>
          <w:sz w:val="20"/>
        </w:rPr>
        <w:t>огия по-новому»: http://socioli</w:t>
      </w:r>
      <w:r w:rsidR="008A5E17">
        <w:rPr>
          <w:color w:val="000000" w:themeColor="text1"/>
          <w:sz w:val="20"/>
          <w:lang w:val="en-US"/>
        </w:rPr>
        <w:t>n</w:t>
      </w:r>
      <w:r w:rsidRPr="00637460">
        <w:rPr>
          <w:color w:val="000000" w:themeColor="text1"/>
          <w:sz w:val="20"/>
        </w:rPr>
        <w:t>e.ru/;</w:t>
      </w:r>
    </w:p>
    <w:p w:rsidR="0041452B" w:rsidRPr="00637460" w:rsidRDefault="0041452B" w:rsidP="009272CE">
      <w:pPr>
        <w:widowControl/>
        <w:numPr>
          <w:ilvl w:val="0"/>
          <w:numId w:val="24"/>
        </w:numPr>
        <w:tabs>
          <w:tab w:val="left" w:pos="993"/>
          <w:tab w:val="left" w:pos="1080"/>
          <w:tab w:val="left" w:pos="1134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Сайт социологического факультета МГУ им. Ломоносова: http://www.socio.msu.ru/;</w:t>
      </w:r>
    </w:p>
    <w:p w:rsidR="0041452B" w:rsidRPr="00637460" w:rsidRDefault="0041452B" w:rsidP="009272CE">
      <w:pPr>
        <w:widowControl/>
        <w:numPr>
          <w:ilvl w:val="0"/>
          <w:numId w:val="24"/>
        </w:numPr>
        <w:tabs>
          <w:tab w:val="left" w:pos="993"/>
          <w:tab w:val="left" w:pos="1080"/>
          <w:tab w:val="left" w:pos="1134"/>
        </w:tabs>
        <w:suppressAutoHyphens/>
        <w:autoSpaceDN w:val="0"/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Электронный ресурс: Русский Гуманитарный Интернет-Университет (РГИУ): http://sbiblio.com/.</w:t>
      </w:r>
    </w:p>
    <w:p w:rsidR="0041452B" w:rsidRPr="00637460" w:rsidRDefault="0041452B" w:rsidP="009272CE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0D2526" w:rsidRDefault="005621F3" w:rsidP="009272CE">
      <w:pPr>
        <w:tabs>
          <w:tab w:val="left" w:pos="993"/>
        </w:tabs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0D2526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0D2526" w:rsidRDefault="000D2526" w:rsidP="000D252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9D1B90" w:rsidRDefault="009D1B90" w:rsidP="000D2526">
      <w:pPr>
        <w:spacing w:before="0" w:after="0"/>
        <w:ind w:firstLine="709"/>
        <w:jc w:val="both"/>
        <w:rPr>
          <w:sz w:val="20"/>
        </w:rPr>
      </w:pPr>
      <w:r w:rsidRPr="009D1B90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0D2526" w:rsidRDefault="000D2526" w:rsidP="000D252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1452B" w:rsidRPr="00637460" w:rsidRDefault="000D2526" w:rsidP="000D252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41452B" w:rsidRPr="00637460" w:rsidRDefault="0041452B" w:rsidP="0041452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41452B" w:rsidRPr="00637460" w:rsidRDefault="0041452B" w:rsidP="0041452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41452B" w:rsidRPr="00637460" w:rsidRDefault="0041452B" w:rsidP="0041452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41452B" w:rsidRPr="00637460" w:rsidRDefault="0041452B" w:rsidP="0041452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41452B" w:rsidRPr="00637460" w:rsidRDefault="007D13A7" w:rsidP="0041452B">
      <w:pPr>
        <w:spacing w:before="0" w:after="0"/>
        <w:ind w:firstLine="709"/>
        <w:rPr>
          <w:sz w:val="20"/>
          <w:lang w:val="en-US"/>
        </w:rPr>
      </w:pPr>
      <w:hyperlink r:id="rId6" w:history="1">
        <w:r w:rsidR="0041452B" w:rsidRPr="00637460">
          <w:rPr>
            <w:sz w:val="20"/>
            <w:lang w:val="en-US"/>
          </w:rPr>
          <w:t>http://qsp.su/tools/onlinehelp/about_license_gpl_russian.html</w:t>
        </w:r>
      </w:hyperlink>
      <w:r w:rsidR="0041452B" w:rsidRPr="00637460">
        <w:rPr>
          <w:sz w:val="20"/>
          <w:lang w:val="en-US"/>
        </w:rPr>
        <w:t xml:space="preserve"> 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41452B" w:rsidRPr="00637460" w:rsidRDefault="007D13A7" w:rsidP="0041452B">
      <w:pPr>
        <w:spacing w:before="0" w:after="0"/>
        <w:ind w:firstLine="709"/>
        <w:rPr>
          <w:sz w:val="20"/>
        </w:rPr>
      </w:pPr>
      <w:hyperlink r:id="rId7" w:history="1">
        <w:r w:rsidR="0041452B" w:rsidRPr="00637460">
          <w:rPr>
            <w:sz w:val="20"/>
          </w:rPr>
          <w:t>http://qsp.su/tools/onlinehelp/about_license_gpl_russian.html</w:t>
        </w:r>
      </w:hyperlink>
    </w:p>
    <w:p w:rsidR="0041452B" w:rsidRPr="00637460" w:rsidRDefault="0041452B" w:rsidP="0041452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41452B" w:rsidRPr="00637460" w:rsidRDefault="007D13A7" w:rsidP="0041452B">
      <w:pPr>
        <w:spacing w:before="0" w:after="0"/>
        <w:ind w:firstLine="709"/>
        <w:rPr>
          <w:sz w:val="20"/>
          <w:lang w:val="en-US"/>
        </w:rPr>
      </w:pPr>
      <w:hyperlink r:id="rId8" w:history="1">
        <w:r w:rsidR="0041452B" w:rsidRPr="00637460">
          <w:rPr>
            <w:sz w:val="20"/>
            <w:lang w:val="en-US"/>
          </w:rPr>
          <w:t>http://qsp.su/tools/onlinehelp/about_license_gpl_russian.html</w:t>
        </w:r>
      </w:hyperlink>
      <w:r w:rsidR="0041452B" w:rsidRPr="00637460">
        <w:rPr>
          <w:sz w:val="20"/>
          <w:lang w:val="en-US"/>
        </w:rPr>
        <w:t xml:space="preserve"> </w:t>
      </w:r>
    </w:p>
    <w:p w:rsidR="0041452B" w:rsidRPr="00637460" w:rsidRDefault="0041452B" w:rsidP="0041452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41452B" w:rsidRPr="00637460" w:rsidRDefault="007D13A7" w:rsidP="0041452B">
      <w:pPr>
        <w:spacing w:before="0" w:after="0"/>
        <w:ind w:firstLine="709"/>
        <w:rPr>
          <w:sz w:val="20"/>
          <w:lang w:val="en-US"/>
        </w:rPr>
      </w:pPr>
      <w:hyperlink r:id="rId9" w:history="1">
        <w:r w:rsidR="0041452B" w:rsidRPr="00637460">
          <w:rPr>
            <w:sz w:val="20"/>
            <w:lang w:val="en-US"/>
          </w:rPr>
          <w:t>http://qsp.su/tools/onlinehelp/about_license_gpl_russian.html</w:t>
        </w:r>
      </w:hyperlink>
    </w:p>
    <w:p w:rsidR="0041452B" w:rsidRPr="00637460" w:rsidRDefault="0041452B" w:rsidP="0041452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41452B" w:rsidRPr="00637460" w:rsidRDefault="007D13A7" w:rsidP="0041452B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41452B" w:rsidRPr="00637460">
          <w:rPr>
            <w:sz w:val="20"/>
            <w:lang w:val="en-US"/>
          </w:rPr>
          <w:t>http://qsp.su/tools/onlinehelp/about_license_gpl_russian.html</w:t>
        </w:r>
      </w:hyperlink>
    </w:p>
    <w:p w:rsidR="0041452B" w:rsidRPr="00637460" w:rsidRDefault="0041452B" w:rsidP="0041452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 </w:t>
      </w:r>
    </w:p>
    <w:p w:rsidR="0041452B" w:rsidRPr="00637460" w:rsidRDefault="0041452B" w:rsidP="0041452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Флогистон: Психология из первых рук http://flogiston.ru/</w:t>
      </w:r>
    </w:p>
    <w:p w:rsidR="0041452B" w:rsidRPr="00637460" w:rsidRDefault="0041452B" w:rsidP="0041452B">
      <w:pPr>
        <w:spacing w:before="0" w:after="0"/>
        <w:ind w:firstLine="709"/>
        <w:rPr>
          <w:rStyle w:val="ab"/>
          <w:sz w:val="20"/>
        </w:rPr>
      </w:pPr>
      <w:r w:rsidRPr="00637460">
        <w:rPr>
          <w:sz w:val="20"/>
        </w:rPr>
        <w:t xml:space="preserve">Психология от А до Я </w:t>
      </w:r>
      <w:hyperlink r:id="rId11" w:history="1">
        <w:r w:rsidRPr="00637460">
          <w:rPr>
            <w:rStyle w:val="ab"/>
            <w:sz w:val="20"/>
          </w:rPr>
          <w:t>http://psyznaiyka.net/</w:t>
        </w:r>
      </w:hyperlink>
    </w:p>
    <w:p w:rsidR="0041452B" w:rsidRPr="00637460" w:rsidRDefault="0041452B" w:rsidP="0041452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lastRenderedPageBreak/>
        <w:t xml:space="preserve">Научная электронная библиотека. </w:t>
      </w:r>
      <w:hyperlink r:id="rId12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41452B" w:rsidRPr="00637460" w:rsidRDefault="0041452B" w:rsidP="0041452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41452B" w:rsidRPr="00637460" w:rsidRDefault="0041452B" w:rsidP="0041452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017681" w:rsidRPr="00017681" w:rsidRDefault="00017681" w:rsidP="00017681">
      <w:pPr>
        <w:spacing w:before="0" w:after="0"/>
        <w:rPr>
          <w:sz w:val="20"/>
        </w:rPr>
      </w:pPr>
      <w:r w:rsidRPr="00017681">
        <w:rPr>
          <w:sz w:val="20"/>
        </w:rPr>
        <w:t xml:space="preserve">Справочно-правовая система «Гарант»; </w:t>
      </w:r>
    </w:p>
    <w:p w:rsidR="006564D2" w:rsidRDefault="00017681" w:rsidP="00017681">
      <w:pPr>
        <w:spacing w:before="0" w:after="0"/>
      </w:pPr>
      <w:r w:rsidRPr="00017681">
        <w:rPr>
          <w:sz w:val="20"/>
        </w:rPr>
        <w:t>Справочно-правовая система «Консультант Плюс».</w:t>
      </w:r>
    </w:p>
    <w:sectPr w:rsidR="006564D2" w:rsidSect="004145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7DD64A2"/>
    <w:multiLevelType w:val="multilevel"/>
    <w:tmpl w:val="07DD64A2"/>
    <w:lvl w:ilvl="0"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52C5C1A"/>
    <w:multiLevelType w:val="singleLevel"/>
    <w:tmpl w:val="152C5C1A"/>
    <w:lvl w:ilvl="0">
      <w:start w:val="1"/>
      <w:numFmt w:val="none"/>
      <w:lvlText w:val=""/>
      <w:legacy w:legacy="1" w:legacySpace="120" w:legacyIndent="360"/>
      <w:lvlJc w:val="left"/>
      <w:pPr>
        <w:ind w:left="1854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DE471D8"/>
    <w:multiLevelType w:val="multilevel"/>
    <w:tmpl w:val="1DE471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5669BD"/>
    <w:multiLevelType w:val="multilevel"/>
    <w:tmpl w:val="225669B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743AA6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49A6558"/>
    <w:multiLevelType w:val="multilevel"/>
    <w:tmpl w:val="249A6558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5B84B22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0241EB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8E2E0F"/>
    <w:multiLevelType w:val="multilevel"/>
    <w:tmpl w:val="418E2E0F"/>
    <w:lvl w:ilvl="0">
      <w:start w:val="1"/>
      <w:numFmt w:val="decimal"/>
      <w:lvlText w:val="%1."/>
      <w:lvlJc w:val="left"/>
      <w:pPr>
        <w:tabs>
          <w:tab w:val="left" w:pos="871"/>
        </w:tabs>
        <w:ind w:left="871" w:hanging="511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3F3BCD"/>
    <w:multiLevelType w:val="multilevel"/>
    <w:tmpl w:val="453F3BC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BE3A8D"/>
    <w:multiLevelType w:val="multilevel"/>
    <w:tmpl w:val="46BE3A8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85E79C7"/>
    <w:multiLevelType w:val="multilevel"/>
    <w:tmpl w:val="485E79C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4" w15:restartNumberingAfterBreak="0">
    <w:nsid w:val="55CC3456"/>
    <w:multiLevelType w:val="multilevel"/>
    <w:tmpl w:val="55CC34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FB42A03"/>
    <w:multiLevelType w:val="multilevel"/>
    <w:tmpl w:val="6FB42A03"/>
    <w:lvl w:ilvl="0">
      <w:start w:val="1"/>
      <w:numFmt w:val="decimal"/>
      <w:lvlText w:val="%1."/>
      <w:lvlJc w:val="left"/>
      <w:pPr>
        <w:tabs>
          <w:tab w:val="left" w:pos="871"/>
        </w:tabs>
        <w:ind w:left="871" w:hanging="511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60"/>
        </w:tabs>
        <w:ind w:left="14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80"/>
        </w:tabs>
        <w:ind w:left="21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900"/>
        </w:tabs>
        <w:ind w:left="29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20"/>
        </w:tabs>
        <w:ind w:left="36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40"/>
        </w:tabs>
        <w:ind w:left="43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60"/>
        </w:tabs>
        <w:ind w:left="50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80"/>
        </w:tabs>
        <w:ind w:left="57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500"/>
        </w:tabs>
        <w:ind w:left="6500" w:hanging="180"/>
      </w:pPr>
      <w:rPr>
        <w:rFonts w:cs="Times New Roman"/>
      </w:rPr>
    </w:lvl>
  </w:abstractNum>
  <w:abstractNum w:abstractNumId="27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E734701"/>
    <w:multiLevelType w:val="multilevel"/>
    <w:tmpl w:val="7E734701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25"/>
  </w:num>
  <w:num w:numId="3">
    <w:abstractNumId w:val="7"/>
  </w:num>
  <w:num w:numId="4">
    <w:abstractNumId w:val="23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0"/>
  </w:num>
  <w:num w:numId="10">
    <w:abstractNumId w:val="27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8"/>
    <w:lvlOverride w:ilvl="0">
      <w:startOverride w:val="1"/>
    </w:lvlOverride>
  </w:num>
  <w:num w:numId="14">
    <w:abstractNumId w:val="21"/>
  </w:num>
  <w:num w:numId="15">
    <w:abstractNumId w:val="22"/>
  </w:num>
  <w:num w:numId="16">
    <w:abstractNumId w:val="24"/>
  </w:num>
  <w:num w:numId="17">
    <w:abstractNumId w:val="2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5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1"/>
  </w:num>
  <w:num w:numId="24">
    <w:abstractNumId w:val="6"/>
  </w:num>
  <w:num w:numId="25">
    <w:abstractNumId w:val="17"/>
  </w:num>
  <w:num w:numId="26">
    <w:abstractNumId w:val="14"/>
  </w:num>
  <w:num w:numId="27">
    <w:abstractNumId w:val="16"/>
  </w:num>
  <w:num w:numId="28">
    <w:abstractNumId w:val="12"/>
  </w:num>
  <w:num w:numId="29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1452B"/>
    <w:rsid w:val="00017681"/>
    <w:rsid w:val="00084B91"/>
    <w:rsid w:val="000D2526"/>
    <w:rsid w:val="00112D16"/>
    <w:rsid w:val="001303BD"/>
    <w:rsid w:val="00185D08"/>
    <w:rsid w:val="002E4F4D"/>
    <w:rsid w:val="0041452B"/>
    <w:rsid w:val="0046649D"/>
    <w:rsid w:val="00481825"/>
    <w:rsid w:val="00490ADA"/>
    <w:rsid w:val="004929A8"/>
    <w:rsid w:val="0049385D"/>
    <w:rsid w:val="005621F3"/>
    <w:rsid w:val="005956E9"/>
    <w:rsid w:val="005B31CE"/>
    <w:rsid w:val="005D2178"/>
    <w:rsid w:val="00626F4D"/>
    <w:rsid w:val="006564D2"/>
    <w:rsid w:val="0065717A"/>
    <w:rsid w:val="00674E04"/>
    <w:rsid w:val="00705B79"/>
    <w:rsid w:val="007D13A7"/>
    <w:rsid w:val="00831313"/>
    <w:rsid w:val="008A5E17"/>
    <w:rsid w:val="009023B7"/>
    <w:rsid w:val="009272CE"/>
    <w:rsid w:val="00952061"/>
    <w:rsid w:val="009B7348"/>
    <w:rsid w:val="009D1B90"/>
    <w:rsid w:val="00A745D9"/>
    <w:rsid w:val="00A82094"/>
    <w:rsid w:val="00A93348"/>
    <w:rsid w:val="00AE2D4F"/>
    <w:rsid w:val="00B2519D"/>
    <w:rsid w:val="00B9490B"/>
    <w:rsid w:val="00BF2D3F"/>
    <w:rsid w:val="00C54611"/>
    <w:rsid w:val="00C66DB4"/>
    <w:rsid w:val="00C701F2"/>
    <w:rsid w:val="00C76F84"/>
    <w:rsid w:val="00CB043F"/>
    <w:rsid w:val="00D332FC"/>
    <w:rsid w:val="00D34D1E"/>
    <w:rsid w:val="00D51CCC"/>
    <w:rsid w:val="00EA0BD0"/>
    <w:rsid w:val="00ED7101"/>
    <w:rsid w:val="00F7676D"/>
    <w:rsid w:val="00F830F2"/>
    <w:rsid w:val="00FB17EF"/>
    <w:rsid w:val="00FC37B4"/>
    <w:rsid w:val="00FC4E52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BAAAC"/>
  <w15:docId w15:val="{71E5C66F-E933-4FBA-8674-E23E8A31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1452B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41452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41452B"/>
    <w:pPr>
      <w:outlineLvl w:val="1"/>
    </w:pPr>
  </w:style>
  <w:style w:type="paragraph" w:styleId="30">
    <w:name w:val="heading 3"/>
    <w:basedOn w:val="a2"/>
    <w:next w:val="a2"/>
    <w:link w:val="32"/>
    <w:qFormat/>
    <w:rsid w:val="0041452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41452B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41452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41452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41452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41452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41452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4145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4145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41452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4145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41452B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41452B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41452B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41452B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41452B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41452B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41452B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41452B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41452B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41452B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41452B"/>
    <w:rPr>
      <w:rFonts w:cs="Times New Roman"/>
    </w:rPr>
  </w:style>
  <w:style w:type="character" w:styleId="aa">
    <w:name w:val="Emphasis"/>
    <w:basedOn w:val="a3"/>
    <w:uiPriority w:val="99"/>
    <w:qFormat/>
    <w:rsid w:val="0041452B"/>
    <w:rPr>
      <w:rFonts w:cs="Times New Roman"/>
      <w:i/>
    </w:rPr>
  </w:style>
  <w:style w:type="character" w:styleId="ab">
    <w:name w:val="Hyperlink"/>
    <w:basedOn w:val="a3"/>
    <w:qFormat/>
    <w:rsid w:val="0041452B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41452B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41452B"/>
    <w:rPr>
      <w:rFonts w:cs="Times New Roman"/>
    </w:rPr>
  </w:style>
  <w:style w:type="character" w:styleId="ad">
    <w:name w:val="line number"/>
    <w:basedOn w:val="a3"/>
    <w:uiPriority w:val="99"/>
    <w:qFormat/>
    <w:rsid w:val="0041452B"/>
    <w:rPr>
      <w:rFonts w:cs="Times New Roman"/>
    </w:rPr>
  </w:style>
  <w:style w:type="character" w:styleId="HTML2">
    <w:name w:val="HTML Definition"/>
    <w:basedOn w:val="a3"/>
    <w:uiPriority w:val="99"/>
    <w:qFormat/>
    <w:rsid w:val="0041452B"/>
    <w:rPr>
      <w:rFonts w:cs="Times New Roman"/>
      <w:i/>
    </w:rPr>
  </w:style>
  <w:style w:type="character" w:styleId="HTML3">
    <w:name w:val="HTML Variable"/>
    <w:basedOn w:val="a3"/>
    <w:uiPriority w:val="99"/>
    <w:qFormat/>
    <w:rsid w:val="0041452B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41452B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41452B"/>
    <w:rPr>
      <w:rFonts w:cs="Times New Roman"/>
      <w:b/>
    </w:rPr>
  </w:style>
  <w:style w:type="character" w:styleId="HTML5">
    <w:name w:val="HTML Cite"/>
    <w:basedOn w:val="a3"/>
    <w:uiPriority w:val="99"/>
    <w:qFormat/>
    <w:rsid w:val="0041452B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41452B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41452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41452B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41452B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41452B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41452B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41452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41452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41452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41452B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41452B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414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41452B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41452B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41452B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41452B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41452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41452B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41452B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41452B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41452B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41452B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41452B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41452B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41452B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41452B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41452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41452B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41452B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4145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41452B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41452B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41452B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41452B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41452B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41452B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41452B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41452B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414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41452B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41452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41452B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41452B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41452B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41452B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41452B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41452B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4145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41452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414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41452B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41452B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41452B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41452B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41452B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41452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41452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41452B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41452B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41452B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41452B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41452B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41452B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4145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41452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41452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41452B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41452B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41452B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41452B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41452B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41452B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4145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4145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4145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41452B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41452B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41452B"/>
    <w:rPr>
      <w:rFonts w:cs="Times New Roman"/>
    </w:rPr>
  </w:style>
  <w:style w:type="character" w:customStyle="1" w:styleId="spelle">
    <w:name w:val="spelle"/>
    <w:uiPriority w:val="99"/>
    <w:qFormat/>
    <w:rsid w:val="0041452B"/>
  </w:style>
  <w:style w:type="character" w:customStyle="1" w:styleId="FootnoteTextChar3">
    <w:name w:val="Footnote Text Char3"/>
    <w:uiPriority w:val="99"/>
    <w:qFormat/>
    <w:locked/>
    <w:rsid w:val="0041452B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41452B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41452B"/>
  </w:style>
  <w:style w:type="character" w:customStyle="1" w:styleId="FootnoteTextChar">
    <w:name w:val="Footnote Text Char"/>
    <w:basedOn w:val="a3"/>
    <w:uiPriority w:val="99"/>
    <w:qFormat/>
    <w:locked/>
    <w:rsid w:val="0041452B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41452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41452B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41452B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41452B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41452B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41452B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41452B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41452B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41452B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41452B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41452B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41452B"/>
  </w:style>
  <w:style w:type="character" w:customStyle="1" w:styleId="DocumentMapChar">
    <w:name w:val="Document Map Char"/>
    <w:basedOn w:val="a3"/>
    <w:uiPriority w:val="99"/>
    <w:qFormat/>
    <w:locked/>
    <w:rsid w:val="0041452B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41452B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41452B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41452B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41452B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41452B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41452B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4145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41452B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41452B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41452B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41452B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41452B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41452B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41452B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41452B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41452B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41452B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41452B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41452B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41452B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41452B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41452B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41452B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41452B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41452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4145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41452B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41452B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41452B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41452B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41452B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41452B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41452B"/>
    <w:rPr>
      <w:rFonts w:cs="Times New Roman"/>
    </w:rPr>
  </w:style>
  <w:style w:type="paragraph" w:customStyle="1" w:styleId="ConsPlusNonformat">
    <w:name w:val="ConsPlusNonformat"/>
    <w:uiPriority w:val="99"/>
    <w:qFormat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41452B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41452B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41452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41452B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41452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41452B"/>
  </w:style>
  <w:style w:type="character" w:customStyle="1" w:styleId="110">
    <w:name w:val="Заголовок 1 Знак1"/>
    <w:uiPriority w:val="99"/>
    <w:qFormat/>
    <w:locked/>
    <w:rsid w:val="0041452B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41452B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41452B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41452B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41452B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41452B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41452B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41452B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41452B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41452B"/>
  </w:style>
  <w:style w:type="paragraph" w:customStyle="1" w:styleId="Style16">
    <w:name w:val="Style16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41452B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41452B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41452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41452B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41452B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41452B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4145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41452B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41452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41452B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41452B"/>
    <w:rPr>
      <w:sz w:val="24"/>
    </w:rPr>
  </w:style>
  <w:style w:type="character" w:customStyle="1" w:styleId="trb12">
    <w:name w:val="trb12"/>
    <w:basedOn w:val="a3"/>
    <w:uiPriority w:val="99"/>
    <w:qFormat/>
    <w:rsid w:val="0041452B"/>
    <w:rPr>
      <w:rFonts w:cs="Times New Roman"/>
    </w:rPr>
  </w:style>
  <w:style w:type="character" w:customStyle="1" w:styleId="tbln12">
    <w:name w:val="tbln12"/>
    <w:basedOn w:val="a3"/>
    <w:uiPriority w:val="99"/>
    <w:qFormat/>
    <w:rsid w:val="0041452B"/>
    <w:rPr>
      <w:rFonts w:cs="Times New Roman"/>
    </w:rPr>
  </w:style>
  <w:style w:type="character" w:customStyle="1" w:styleId="tbb12">
    <w:name w:val="tbb12"/>
    <w:basedOn w:val="a3"/>
    <w:uiPriority w:val="99"/>
    <w:qFormat/>
    <w:rsid w:val="0041452B"/>
    <w:rPr>
      <w:rFonts w:cs="Times New Roman"/>
    </w:rPr>
  </w:style>
  <w:style w:type="paragraph" w:customStyle="1" w:styleId="Style9">
    <w:name w:val="Style9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41452B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41452B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41452B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41452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41452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41452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41452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41452B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41452B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41452B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41452B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41452B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41452B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4145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41452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41452B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41452B"/>
    <w:rPr>
      <w:rFonts w:cs="Times New Roman"/>
    </w:rPr>
  </w:style>
  <w:style w:type="character" w:customStyle="1" w:styleId="161">
    <w:name w:val="Знак Знак16"/>
    <w:uiPriority w:val="99"/>
    <w:qFormat/>
    <w:locked/>
    <w:rsid w:val="0041452B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41452B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41452B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41452B"/>
    <w:rPr>
      <w:sz w:val="16"/>
    </w:rPr>
  </w:style>
  <w:style w:type="paragraph" w:customStyle="1" w:styleId="affff2">
    <w:name w:val="a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41452B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41452B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41452B"/>
  </w:style>
  <w:style w:type="character" w:customStyle="1" w:styleId="apple-style-span">
    <w:name w:val="apple-style-span"/>
    <w:uiPriority w:val="99"/>
    <w:qFormat/>
    <w:rsid w:val="0041452B"/>
  </w:style>
  <w:style w:type="character" w:customStyle="1" w:styleId="orange">
    <w:name w:val="orange"/>
    <w:uiPriority w:val="99"/>
    <w:qFormat/>
    <w:rsid w:val="0041452B"/>
  </w:style>
  <w:style w:type="character" w:customStyle="1" w:styleId="gray">
    <w:name w:val="gray"/>
    <w:uiPriority w:val="99"/>
    <w:qFormat/>
    <w:rsid w:val="0041452B"/>
  </w:style>
  <w:style w:type="paragraph" w:customStyle="1" w:styleId="1KGK9">
    <w:name w:val="1KG=K9"/>
    <w:uiPriority w:val="99"/>
    <w:qFormat/>
    <w:rsid w:val="004145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41452B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41452B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41452B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41452B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41452B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41452B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41452B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41452B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41452B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41452B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41452B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41452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41452B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41452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41452B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41452B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41452B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41452B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41452B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41452B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41452B"/>
    <w:rPr>
      <w:rFonts w:cs="Times New Roman"/>
    </w:rPr>
  </w:style>
  <w:style w:type="character" w:customStyle="1" w:styleId="ft523">
    <w:name w:val="ft523"/>
    <w:basedOn w:val="a3"/>
    <w:uiPriority w:val="99"/>
    <w:qFormat/>
    <w:rsid w:val="0041452B"/>
    <w:rPr>
      <w:rFonts w:cs="Times New Roman"/>
    </w:rPr>
  </w:style>
  <w:style w:type="character" w:customStyle="1" w:styleId="ft459">
    <w:name w:val="ft459"/>
    <w:basedOn w:val="a3"/>
    <w:uiPriority w:val="99"/>
    <w:qFormat/>
    <w:rsid w:val="0041452B"/>
    <w:rPr>
      <w:rFonts w:cs="Times New Roman"/>
    </w:rPr>
  </w:style>
  <w:style w:type="character" w:customStyle="1" w:styleId="ft553">
    <w:name w:val="ft553"/>
    <w:basedOn w:val="a3"/>
    <w:uiPriority w:val="99"/>
    <w:qFormat/>
    <w:rsid w:val="0041452B"/>
    <w:rPr>
      <w:rFonts w:cs="Times New Roman"/>
    </w:rPr>
  </w:style>
  <w:style w:type="character" w:customStyle="1" w:styleId="ft672">
    <w:name w:val="ft672"/>
    <w:basedOn w:val="a3"/>
    <w:uiPriority w:val="99"/>
    <w:qFormat/>
    <w:rsid w:val="0041452B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41452B"/>
    <w:rPr>
      <w:rFonts w:cs="Times New Roman"/>
    </w:rPr>
  </w:style>
  <w:style w:type="character" w:customStyle="1" w:styleId="ft224">
    <w:name w:val="ft224"/>
    <w:basedOn w:val="a3"/>
    <w:uiPriority w:val="99"/>
    <w:qFormat/>
    <w:rsid w:val="0041452B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41452B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41452B"/>
    <w:rPr>
      <w:sz w:val="16"/>
    </w:rPr>
  </w:style>
  <w:style w:type="paragraph" w:customStyle="1" w:styleId="affffb">
    <w:name w:val="Стиль"/>
    <w:uiPriority w:val="99"/>
    <w:qFormat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41452B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41452B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41452B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41452B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41452B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41452B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41452B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41452B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41452B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41452B"/>
    <w:rPr>
      <w:rFonts w:cs="Times New Roman"/>
    </w:rPr>
  </w:style>
  <w:style w:type="character" w:customStyle="1" w:styleId="ft1168">
    <w:name w:val="ft1168"/>
    <w:basedOn w:val="a3"/>
    <w:uiPriority w:val="99"/>
    <w:qFormat/>
    <w:rsid w:val="0041452B"/>
    <w:rPr>
      <w:rFonts w:cs="Times New Roman"/>
    </w:rPr>
  </w:style>
  <w:style w:type="character" w:customStyle="1" w:styleId="ft1237">
    <w:name w:val="ft1237"/>
    <w:basedOn w:val="a3"/>
    <w:uiPriority w:val="99"/>
    <w:qFormat/>
    <w:rsid w:val="0041452B"/>
    <w:rPr>
      <w:rFonts w:cs="Times New Roman"/>
    </w:rPr>
  </w:style>
  <w:style w:type="character" w:customStyle="1" w:styleId="ft1245">
    <w:name w:val="ft1245"/>
    <w:basedOn w:val="a3"/>
    <w:uiPriority w:val="99"/>
    <w:qFormat/>
    <w:rsid w:val="0041452B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41452B"/>
    <w:rPr>
      <w:rFonts w:cs="Times New Roman"/>
    </w:rPr>
  </w:style>
  <w:style w:type="paragraph" w:customStyle="1" w:styleId="2f4">
    <w:name w:val="[О] Загол. 2 ур."/>
    <w:uiPriority w:val="99"/>
    <w:qFormat/>
    <w:rsid w:val="0041452B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41452B"/>
    <w:rPr>
      <w:rFonts w:cs="Times New Roman"/>
    </w:rPr>
  </w:style>
  <w:style w:type="character" w:customStyle="1" w:styleId="610">
    <w:name w:val="Знак Знак610"/>
    <w:uiPriority w:val="99"/>
    <w:qFormat/>
    <w:locked/>
    <w:rsid w:val="0041452B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41452B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41452B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41452B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41452B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41452B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41452B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41452B"/>
    <w:rPr>
      <w:rFonts w:cs="Times New Roman"/>
    </w:rPr>
  </w:style>
  <w:style w:type="character" w:customStyle="1" w:styleId="FontStyle33">
    <w:name w:val="Font Style33"/>
    <w:uiPriority w:val="99"/>
    <w:qFormat/>
    <w:rsid w:val="0041452B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41452B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41452B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41452B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41452B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41452B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41452B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41452B"/>
    <w:rPr>
      <w:rFonts w:cs="Times New Roman"/>
    </w:rPr>
  </w:style>
  <w:style w:type="character" w:customStyle="1" w:styleId="ft3162">
    <w:name w:val="ft3162"/>
    <w:basedOn w:val="a3"/>
    <w:uiPriority w:val="99"/>
    <w:qFormat/>
    <w:rsid w:val="0041452B"/>
    <w:rPr>
      <w:rFonts w:cs="Times New Roman"/>
    </w:rPr>
  </w:style>
  <w:style w:type="character" w:customStyle="1" w:styleId="ft1373">
    <w:name w:val="ft1373"/>
    <w:basedOn w:val="a3"/>
    <w:uiPriority w:val="99"/>
    <w:qFormat/>
    <w:rsid w:val="0041452B"/>
    <w:rPr>
      <w:rFonts w:cs="Times New Roman"/>
    </w:rPr>
  </w:style>
  <w:style w:type="character" w:customStyle="1" w:styleId="ft32">
    <w:name w:val="ft32"/>
    <w:basedOn w:val="a3"/>
    <w:uiPriority w:val="99"/>
    <w:qFormat/>
    <w:rsid w:val="0041452B"/>
    <w:rPr>
      <w:rFonts w:cs="Times New Roman"/>
    </w:rPr>
  </w:style>
  <w:style w:type="character" w:customStyle="1" w:styleId="ft1433">
    <w:name w:val="ft1433"/>
    <w:basedOn w:val="a3"/>
    <w:uiPriority w:val="99"/>
    <w:qFormat/>
    <w:rsid w:val="0041452B"/>
    <w:rPr>
      <w:rFonts w:cs="Times New Roman"/>
    </w:rPr>
  </w:style>
  <w:style w:type="character" w:customStyle="1" w:styleId="ft1481">
    <w:name w:val="ft1481"/>
    <w:basedOn w:val="a3"/>
    <w:uiPriority w:val="99"/>
    <w:qFormat/>
    <w:rsid w:val="0041452B"/>
    <w:rPr>
      <w:rFonts w:cs="Times New Roman"/>
    </w:rPr>
  </w:style>
  <w:style w:type="character" w:customStyle="1" w:styleId="ft1536">
    <w:name w:val="ft1536"/>
    <w:basedOn w:val="a3"/>
    <w:uiPriority w:val="99"/>
    <w:qFormat/>
    <w:rsid w:val="0041452B"/>
    <w:rPr>
      <w:rFonts w:cs="Times New Roman"/>
    </w:rPr>
  </w:style>
  <w:style w:type="character" w:customStyle="1" w:styleId="ft1543">
    <w:name w:val="ft1543"/>
    <w:basedOn w:val="a3"/>
    <w:uiPriority w:val="99"/>
    <w:qFormat/>
    <w:rsid w:val="0041452B"/>
    <w:rPr>
      <w:rFonts w:cs="Times New Roman"/>
    </w:rPr>
  </w:style>
  <w:style w:type="character" w:customStyle="1" w:styleId="ft1">
    <w:name w:val="ft1"/>
    <w:basedOn w:val="a3"/>
    <w:uiPriority w:val="99"/>
    <w:qFormat/>
    <w:rsid w:val="0041452B"/>
    <w:rPr>
      <w:rFonts w:cs="Times New Roman"/>
    </w:rPr>
  </w:style>
  <w:style w:type="character" w:customStyle="1" w:styleId="ft1546">
    <w:name w:val="ft1546"/>
    <w:basedOn w:val="a3"/>
    <w:uiPriority w:val="99"/>
    <w:qFormat/>
    <w:rsid w:val="0041452B"/>
    <w:rPr>
      <w:rFonts w:cs="Times New Roman"/>
    </w:rPr>
  </w:style>
  <w:style w:type="character" w:customStyle="1" w:styleId="ft1550">
    <w:name w:val="ft1550"/>
    <w:basedOn w:val="a3"/>
    <w:uiPriority w:val="99"/>
    <w:qFormat/>
    <w:rsid w:val="0041452B"/>
    <w:rPr>
      <w:rFonts w:cs="Times New Roman"/>
    </w:rPr>
  </w:style>
  <w:style w:type="character" w:customStyle="1" w:styleId="ft1571">
    <w:name w:val="ft1571"/>
    <w:basedOn w:val="a3"/>
    <w:uiPriority w:val="99"/>
    <w:qFormat/>
    <w:rsid w:val="0041452B"/>
    <w:rPr>
      <w:rFonts w:cs="Times New Roman"/>
    </w:rPr>
  </w:style>
  <w:style w:type="character" w:customStyle="1" w:styleId="ft1577">
    <w:name w:val="ft1577"/>
    <w:basedOn w:val="a3"/>
    <w:uiPriority w:val="99"/>
    <w:qFormat/>
    <w:rsid w:val="0041452B"/>
    <w:rPr>
      <w:rFonts w:cs="Times New Roman"/>
    </w:rPr>
  </w:style>
  <w:style w:type="character" w:customStyle="1" w:styleId="ft1583">
    <w:name w:val="ft1583"/>
    <w:basedOn w:val="a3"/>
    <w:uiPriority w:val="99"/>
    <w:qFormat/>
    <w:rsid w:val="0041452B"/>
    <w:rPr>
      <w:rFonts w:cs="Times New Roman"/>
    </w:rPr>
  </w:style>
  <w:style w:type="character" w:customStyle="1" w:styleId="ft1593">
    <w:name w:val="ft1593"/>
    <w:basedOn w:val="a3"/>
    <w:uiPriority w:val="99"/>
    <w:qFormat/>
    <w:rsid w:val="0041452B"/>
    <w:rPr>
      <w:rFonts w:cs="Times New Roman"/>
    </w:rPr>
  </w:style>
  <w:style w:type="character" w:customStyle="1" w:styleId="ft1641">
    <w:name w:val="ft1641"/>
    <w:basedOn w:val="a3"/>
    <w:uiPriority w:val="99"/>
    <w:qFormat/>
    <w:rsid w:val="0041452B"/>
    <w:rPr>
      <w:rFonts w:cs="Times New Roman"/>
    </w:rPr>
  </w:style>
  <w:style w:type="character" w:customStyle="1" w:styleId="ft1671">
    <w:name w:val="ft1671"/>
    <w:basedOn w:val="a3"/>
    <w:uiPriority w:val="99"/>
    <w:qFormat/>
    <w:rsid w:val="0041452B"/>
    <w:rPr>
      <w:rFonts w:cs="Times New Roman"/>
    </w:rPr>
  </w:style>
  <w:style w:type="character" w:customStyle="1" w:styleId="ft1723">
    <w:name w:val="ft1723"/>
    <w:basedOn w:val="a3"/>
    <w:uiPriority w:val="99"/>
    <w:qFormat/>
    <w:rsid w:val="0041452B"/>
    <w:rPr>
      <w:rFonts w:cs="Times New Roman"/>
    </w:rPr>
  </w:style>
  <w:style w:type="character" w:customStyle="1" w:styleId="ft1786">
    <w:name w:val="ft1786"/>
    <w:basedOn w:val="a3"/>
    <w:uiPriority w:val="99"/>
    <w:qFormat/>
    <w:rsid w:val="0041452B"/>
    <w:rPr>
      <w:rFonts w:cs="Times New Roman"/>
    </w:rPr>
  </w:style>
  <w:style w:type="character" w:customStyle="1" w:styleId="ft1809">
    <w:name w:val="ft1809"/>
    <w:basedOn w:val="a3"/>
    <w:uiPriority w:val="99"/>
    <w:qFormat/>
    <w:rsid w:val="0041452B"/>
    <w:rPr>
      <w:rFonts w:cs="Times New Roman"/>
    </w:rPr>
  </w:style>
  <w:style w:type="character" w:customStyle="1" w:styleId="ft1814">
    <w:name w:val="ft1814"/>
    <w:basedOn w:val="a3"/>
    <w:uiPriority w:val="99"/>
    <w:qFormat/>
    <w:rsid w:val="0041452B"/>
    <w:rPr>
      <w:rFonts w:cs="Times New Roman"/>
    </w:rPr>
  </w:style>
  <w:style w:type="character" w:customStyle="1" w:styleId="ft1827">
    <w:name w:val="ft1827"/>
    <w:basedOn w:val="a3"/>
    <w:uiPriority w:val="99"/>
    <w:qFormat/>
    <w:rsid w:val="0041452B"/>
    <w:rPr>
      <w:rFonts w:cs="Times New Roman"/>
    </w:rPr>
  </w:style>
  <w:style w:type="character" w:customStyle="1" w:styleId="ft1831">
    <w:name w:val="ft1831"/>
    <w:basedOn w:val="a3"/>
    <w:uiPriority w:val="99"/>
    <w:qFormat/>
    <w:rsid w:val="0041452B"/>
    <w:rPr>
      <w:rFonts w:cs="Times New Roman"/>
    </w:rPr>
  </w:style>
  <w:style w:type="character" w:customStyle="1" w:styleId="ft1837">
    <w:name w:val="ft1837"/>
    <w:basedOn w:val="a3"/>
    <w:uiPriority w:val="99"/>
    <w:qFormat/>
    <w:rsid w:val="0041452B"/>
    <w:rPr>
      <w:rFonts w:cs="Times New Roman"/>
    </w:rPr>
  </w:style>
  <w:style w:type="character" w:customStyle="1" w:styleId="ft1857">
    <w:name w:val="ft1857"/>
    <w:basedOn w:val="a3"/>
    <w:uiPriority w:val="99"/>
    <w:qFormat/>
    <w:rsid w:val="0041452B"/>
    <w:rPr>
      <w:rFonts w:cs="Times New Roman"/>
    </w:rPr>
  </w:style>
  <w:style w:type="character" w:customStyle="1" w:styleId="ft1873">
    <w:name w:val="ft1873"/>
    <w:basedOn w:val="a3"/>
    <w:uiPriority w:val="99"/>
    <w:qFormat/>
    <w:rsid w:val="0041452B"/>
    <w:rPr>
      <w:rFonts w:cs="Times New Roman"/>
    </w:rPr>
  </w:style>
  <w:style w:type="character" w:customStyle="1" w:styleId="ft1932">
    <w:name w:val="ft1932"/>
    <w:basedOn w:val="a3"/>
    <w:uiPriority w:val="99"/>
    <w:qFormat/>
    <w:rsid w:val="0041452B"/>
    <w:rPr>
      <w:rFonts w:cs="Times New Roman"/>
    </w:rPr>
  </w:style>
  <w:style w:type="character" w:customStyle="1" w:styleId="ft1995">
    <w:name w:val="ft1995"/>
    <w:basedOn w:val="a3"/>
    <w:uiPriority w:val="99"/>
    <w:qFormat/>
    <w:rsid w:val="0041452B"/>
    <w:rPr>
      <w:rFonts w:cs="Times New Roman"/>
    </w:rPr>
  </w:style>
  <w:style w:type="character" w:customStyle="1" w:styleId="ft2033">
    <w:name w:val="ft2033"/>
    <w:basedOn w:val="a3"/>
    <w:uiPriority w:val="99"/>
    <w:qFormat/>
    <w:rsid w:val="0041452B"/>
    <w:rPr>
      <w:rFonts w:cs="Times New Roman"/>
    </w:rPr>
  </w:style>
  <w:style w:type="character" w:customStyle="1" w:styleId="ft11943">
    <w:name w:val="ft11943"/>
    <w:basedOn w:val="a3"/>
    <w:uiPriority w:val="99"/>
    <w:qFormat/>
    <w:rsid w:val="0041452B"/>
    <w:rPr>
      <w:rFonts w:cs="Times New Roman"/>
    </w:rPr>
  </w:style>
  <w:style w:type="character" w:customStyle="1" w:styleId="ft12010">
    <w:name w:val="ft12010"/>
    <w:basedOn w:val="a3"/>
    <w:uiPriority w:val="99"/>
    <w:qFormat/>
    <w:rsid w:val="0041452B"/>
    <w:rPr>
      <w:rFonts w:cs="Times New Roman"/>
    </w:rPr>
  </w:style>
  <w:style w:type="character" w:customStyle="1" w:styleId="ft12050">
    <w:name w:val="ft12050"/>
    <w:basedOn w:val="a3"/>
    <w:uiPriority w:val="99"/>
    <w:qFormat/>
    <w:rsid w:val="0041452B"/>
    <w:rPr>
      <w:rFonts w:cs="Times New Roman"/>
    </w:rPr>
  </w:style>
  <w:style w:type="character" w:customStyle="1" w:styleId="ft12104">
    <w:name w:val="ft12104"/>
    <w:basedOn w:val="a3"/>
    <w:uiPriority w:val="99"/>
    <w:qFormat/>
    <w:rsid w:val="0041452B"/>
    <w:rPr>
      <w:rFonts w:cs="Times New Roman"/>
    </w:rPr>
  </w:style>
  <w:style w:type="character" w:customStyle="1" w:styleId="ft12139">
    <w:name w:val="ft12139"/>
    <w:basedOn w:val="a3"/>
    <w:uiPriority w:val="99"/>
    <w:qFormat/>
    <w:rsid w:val="0041452B"/>
    <w:rPr>
      <w:rFonts w:cs="Times New Roman"/>
    </w:rPr>
  </w:style>
  <w:style w:type="character" w:customStyle="1" w:styleId="ft12166">
    <w:name w:val="ft12166"/>
    <w:basedOn w:val="a3"/>
    <w:uiPriority w:val="99"/>
    <w:qFormat/>
    <w:rsid w:val="0041452B"/>
    <w:rPr>
      <w:rFonts w:cs="Times New Roman"/>
    </w:rPr>
  </w:style>
  <w:style w:type="character" w:customStyle="1" w:styleId="ft12184">
    <w:name w:val="ft12184"/>
    <w:basedOn w:val="a3"/>
    <w:uiPriority w:val="99"/>
    <w:qFormat/>
    <w:rsid w:val="0041452B"/>
    <w:rPr>
      <w:rFonts w:cs="Times New Roman"/>
    </w:rPr>
  </w:style>
  <w:style w:type="character" w:customStyle="1" w:styleId="ft12250">
    <w:name w:val="ft12250"/>
    <w:basedOn w:val="a3"/>
    <w:uiPriority w:val="99"/>
    <w:qFormat/>
    <w:rsid w:val="0041452B"/>
    <w:rPr>
      <w:rFonts w:cs="Times New Roman"/>
    </w:rPr>
  </w:style>
  <w:style w:type="character" w:customStyle="1" w:styleId="ft12278">
    <w:name w:val="ft12278"/>
    <w:basedOn w:val="a3"/>
    <w:uiPriority w:val="99"/>
    <w:qFormat/>
    <w:rsid w:val="0041452B"/>
    <w:rPr>
      <w:rFonts w:cs="Times New Roman"/>
    </w:rPr>
  </w:style>
  <w:style w:type="character" w:customStyle="1" w:styleId="ft12329">
    <w:name w:val="ft12329"/>
    <w:basedOn w:val="a3"/>
    <w:uiPriority w:val="99"/>
    <w:qFormat/>
    <w:rsid w:val="0041452B"/>
    <w:rPr>
      <w:rFonts w:cs="Times New Roman"/>
    </w:rPr>
  </w:style>
  <w:style w:type="character" w:customStyle="1" w:styleId="ft12373">
    <w:name w:val="ft12373"/>
    <w:basedOn w:val="a3"/>
    <w:uiPriority w:val="99"/>
    <w:qFormat/>
    <w:rsid w:val="0041452B"/>
    <w:rPr>
      <w:rFonts w:cs="Times New Roman"/>
    </w:rPr>
  </w:style>
  <w:style w:type="character" w:customStyle="1" w:styleId="ft12374">
    <w:name w:val="ft12374"/>
    <w:basedOn w:val="a3"/>
    <w:uiPriority w:val="99"/>
    <w:qFormat/>
    <w:rsid w:val="0041452B"/>
    <w:rPr>
      <w:rFonts w:cs="Times New Roman"/>
    </w:rPr>
  </w:style>
  <w:style w:type="character" w:customStyle="1" w:styleId="ft12429">
    <w:name w:val="ft12429"/>
    <w:basedOn w:val="a3"/>
    <w:uiPriority w:val="99"/>
    <w:qFormat/>
    <w:rsid w:val="0041452B"/>
    <w:rPr>
      <w:rFonts w:cs="Times New Roman"/>
    </w:rPr>
  </w:style>
  <w:style w:type="character" w:customStyle="1" w:styleId="ft12471">
    <w:name w:val="ft12471"/>
    <w:basedOn w:val="a3"/>
    <w:uiPriority w:val="99"/>
    <w:qFormat/>
    <w:rsid w:val="0041452B"/>
    <w:rPr>
      <w:rFonts w:cs="Times New Roman"/>
    </w:rPr>
  </w:style>
  <w:style w:type="character" w:customStyle="1" w:styleId="ft12500">
    <w:name w:val="ft12500"/>
    <w:basedOn w:val="a3"/>
    <w:uiPriority w:val="99"/>
    <w:qFormat/>
    <w:rsid w:val="0041452B"/>
    <w:rPr>
      <w:rFonts w:cs="Times New Roman"/>
    </w:rPr>
  </w:style>
  <w:style w:type="character" w:customStyle="1" w:styleId="ft12501">
    <w:name w:val="ft12501"/>
    <w:basedOn w:val="a3"/>
    <w:uiPriority w:val="99"/>
    <w:qFormat/>
    <w:rsid w:val="0041452B"/>
    <w:rPr>
      <w:rFonts w:cs="Times New Roman"/>
    </w:rPr>
  </w:style>
  <w:style w:type="character" w:customStyle="1" w:styleId="ft12561">
    <w:name w:val="ft12561"/>
    <w:basedOn w:val="a3"/>
    <w:uiPriority w:val="99"/>
    <w:qFormat/>
    <w:rsid w:val="0041452B"/>
    <w:rPr>
      <w:rFonts w:cs="Times New Roman"/>
    </w:rPr>
  </w:style>
  <w:style w:type="character" w:customStyle="1" w:styleId="ft12562">
    <w:name w:val="ft12562"/>
    <w:basedOn w:val="a3"/>
    <w:uiPriority w:val="99"/>
    <w:qFormat/>
    <w:rsid w:val="0041452B"/>
    <w:rPr>
      <w:rFonts w:cs="Times New Roman"/>
    </w:rPr>
  </w:style>
  <w:style w:type="character" w:customStyle="1" w:styleId="ft12589">
    <w:name w:val="ft12589"/>
    <w:basedOn w:val="a3"/>
    <w:uiPriority w:val="99"/>
    <w:qFormat/>
    <w:rsid w:val="0041452B"/>
    <w:rPr>
      <w:rFonts w:cs="Times New Roman"/>
    </w:rPr>
  </w:style>
  <w:style w:type="character" w:customStyle="1" w:styleId="ft12609">
    <w:name w:val="ft12609"/>
    <w:basedOn w:val="a3"/>
    <w:uiPriority w:val="99"/>
    <w:qFormat/>
    <w:rsid w:val="0041452B"/>
    <w:rPr>
      <w:rFonts w:cs="Times New Roman"/>
    </w:rPr>
  </w:style>
  <w:style w:type="character" w:customStyle="1" w:styleId="ft12670">
    <w:name w:val="ft12670"/>
    <w:basedOn w:val="a3"/>
    <w:uiPriority w:val="99"/>
    <w:qFormat/>
    <w:rsid w:val="0041452B"/>
    <w:rPr>
      <w:rFonts w:cs="Times New Roman"/>
    </w:rPr>
  </w:style>
  <w:style w:type="character" w:customStyle="1" w:styleId="ft12676">
    <w:name w:val="ft12676"/>
    <w:basedOn w:val="a3"/>
    <w:uiPriority w:val="99"/>
    <w:qFormat/>
    <w:rsid w:val="0041452B"/>
    <w:rPr>
      <w:rFonts w:cs="Times New Roman"/>
    </w:rPr>
  </w:style>
  <w:style w:type="character" w:customStyle="1" w:styleId="ft12686">
    <w:name w:val="ft12686"/>
    <w:basedOn w:val="a3"/>
    <w:uiPriority w:val="99"/>
    <w:qFormat/>
    <w:rsid w:val="0041452B"/>
    <w:rPr>
      <w:rFonts w:cs="Times New Roman"/>
    </w:rPr>
  </w:style>
  <w:style w:type="character" w:customStyle="1" w:styleId="ft12696">
    <w:name w:val="ft12696"/>
    <w:basedOn w:val="a3"/>
    <w:uiPriority w:val="99"/>
    <w:qFormat/>
    <w:rsid w:val="0041452B"/>
    <w:rPr>
      <w:rFonts w:cs="Times New Roman"/>
    </w:rPr>
  </w:style>
  <w:style w:type="character" w:customStyle="1" w:styleId="ft12701">
    <w:name w:val="ft12701"/>
    <w:basedOn w:val="a3"/>
    <w:uiPriority w:val="99"/>
    <w:qFormat/>
    <w:rsid w:val="0041452B"/>
    <w:rPr>
      <w:rFonts w:cs="Times New Roman"/>
    </w:rPr>
  </w:style>
  <w:style w:type="character" w:customStyle="1" w:styleId="ft12708">
    <w:name w:val="ft12708"/>
    <w:basedOn w:val="a3"/>
    <w:uiPriority w:val="99"/>
    <w:qFormat/>
    <w:rsid w:val="0041452B"/>
    <w:rPr>
      <w:rFonts w:cs="Times New Roman"/>
    </w:rPr>
  </w:style>
  <w:style w:type="character" w:customStyle="1" w:styleId="ft12715">
    <w:name w:val="ft12715"/>
    <w:basedOn w:val="a3"/>
    <w:uiPriority w:val="99"/>
    <w:qFormat/>
    <w:rsid w:val="0041452B"/>
    <w:rPr>
      <w:rFonts w:cs="Times New Roman"/>
    </w:rPr>
  </w:style>
  <w:style w:type="character" w:customStyle="1" w:styleId="ft12722">
    <w:name w:val="ft12722"/>
    <w:basedOn w:val="a3"/>
    <w:uiPriority w:val="99"/>
    <w:qFormat/>
    <w:rsid w:val="0041452B"/>
    <w:rPr>
      <w:rFonts w:cs="Times New Roman"/>
    </w:rPr>
  </w:style>
  <w:style w:type="character" w:customStyle="1" w:styleId="ft12787">
    <w:name w:val="ft12787"/>
    <w:basedOn w:val="a3"/>
    <w:uiPriority w:val="99"/>
    <w:qFormat/>
    <w:rsid w:val="0041452B"/>
    <w:rPr>
      <w:rFonts w:cs="Times New Roman"/>
    </w:rPr>
  </w:style>
  <w:style w:type="character" w:customStyle="1" w:styleId="ft12790">
    <w:name w:val="ft12790"/>
    <w:basedOn w:val="a3"/>
    <w:uiPriority w:val="99"/>
    <w:qFormat/>
    <w:rsid w:val="0041452B"/>
    <w:rPr>
      <w:rFonts w:cs="Times New Roman"/>
    </w:rPr>
  </w:style>
  <w:style w:type="character" w:customStyle="1" w:styleId="ft12850">
    <w:name w:val="ft12850"/>
    <w:basedOn w:val="a3"/>
    <w:uiPriority w:val="99"/>
    <w:qFormat/>
    <w:rsid w:val="0041452B"/>
    <w:rPr>
      <w:rFonts w:cs="Times New Roman"/>
    </w:rPr>
  </w:style>
  <w:style w:type="character" w:customStyle="1" w:styleId="ft12896">
    <w:name w:val="ft12896"/>
    <w:basedOn w:val="a3"/>
    <w:uiPriority w:val="99"/>
    <w:qFormat/>
    <w:rsid w:val="0041452B"/>
    <w:rPr>
      <w:rFonts w:cs="Times New Roman"/>
    </w:rPr>
  </w:style>
  <w:style w:type="character" w:customStyle="1" w:styleId="ft12942">
    <w:name w:val="ft12942"/>
    <w:basedOn w:val="a3"/>
    <w:uiPriority w:val="99"/>
    <w:qFormat/>
    <w:rsid w:val="0041452B"/>
    <w:rPr>
      <w:rFonts w:cs="Times New Roman"/>
    </w:rPr>
  </w:style>
  <w:style w:type="character" w:customStyle="1" w:styleId="ft12991">
    <w:name w:val="ft12991"/>
    <w:basedOn w:val="a3"/>
    <w:uiPriority w:val="99"/>
    <w:qFormat/>
    <w:rsid w:val="0041452B"/>
    <w:rPr>
      <w:rFonts w:cs="Times New Roman"/>
    </w:rPr>
  </w:style>
  <w:style w:type="character" w:customStyle="1" w:styleId="ft13046">
    <w:name w:val="ft13046"/>
    <w:basedOn w:val="a3"/>
    <w:uiPriority w:val="99"/>
    <w:qFormat/>
    <w:rsid w:val="0041452B"/>
    <w:rPr>
      <w:rFonts w:cs="Times New Roman"/>
    </w:rPr>
  </w:style>
  <w:style w:type="character" w:customStyle="1" w:styleId="ft13079">
    <w:name w:val="ft13079"/>
    <w:basedOn w:val="a3"/>
    <w:uiPriority w:val="99"/>
    <w:qFormat/>
    <w:rsid w:val="0041452B"/>
    <w:rPr>
      <w:rFonts w:cs="Times New Roman"/>
    </w:rPr>
  </w:style>
  <w:style w:type="character" w:customStyle="1" w:styleId="ft13129">
    <w:name w:val="ft13129"/>
    <w:basedOn w:val="a3"/>
    <w:uiPriority w:val="99"/>
    <w:qFormat/>
    <w:rsid w:val="0041452B"/>
    <w:rPr>
      <w:rFonts w:cs="Times New Roman"/>
    </w:rPr>
  </w:style>
  <w:style w:type="character" w:customStyle="1" w:styleId="ft13186">
    <w:name w:val="ft13186"/>
    <w:basedOn w:val="a3"/>
    <w:uiPriority w:val="99"/>
    <w:qFormat/>
    <w:rsid w:val="0041452B"/>
    <w:rPr>
      <w:rFonts w:cs="Times New Roman"/>
    </w:rPr>
  </w:style>
  <w:style w:type="character" w:customStyle="1" w:styleId="ft13226">
    <w:name w:val="ft13226"/>
    <w:basedOn w:val="a3"/>
    <w:uiPriority w:val="99"/>
    <w:qFormat/>
    <w:rsid w:val="0041452B"/>
    <w:rPr>
      <w:rFonts w:cs="Times New Roman"/>
    </w:rPr>
  </w:style>
  <w:style w:type="character" w:customStyle="1" w:styleId="ft13271">
    <w:name w:val="ft13271"/>
    <w:basedOn w:val="a3"/>
    <w:uiPriority w:val="99"/>
    <w:qFormat/>
    <w:rsid w:val="0041452B"/>
    <w:rPr>
      <w:rFonts w:cs="Times New Roman"/>
    </w:rPr>
  </w:style>
  <w:style w:type="character" w:customStyle="1" w:styleId="ft13309">
    <w:name w:val="ft13309"/>
    <w:basedOn w:val="a3"/>
    <w:uiPriority w:val="99"/>
    <w:qFormat/>
    <w:rsid w:val="0041452B"/>
    <w:rPr>
      <w:rFonts w:cs="Times New Roman"/>
    </w:rPr>
  </w:style>
  <w:style w:type="character" w:customStyle="1" w:styleId="ft13366">
    <w:name w:val="ft13366"/>
    <w:basedOn w:val="a3"/>
    <w:uiPriority w:val="99"/>
    <w:qFormat/>
    <w:rsid w:val="0041452B"/>
    <w:rPr>
      <w:rFonts w:cs="Times New Roman"/>
    </w:rPr>
  </w:style>
  <w:style w:type="character" w:customStyle="1" w:styleId="ft13418">
    <w:name w:val="ft13418"/>
    <w:basedOn w:val="a3"/>
    <w:uiPriority w:val="99"/>
    <w:qFormat/>
    <w:rsid w:val="0041452B"/>
    <w:rPr>
      <w:rFonts w:cs="Times New Roman"/>
    </w:rPr>
  </w:style>
  <w:style w:type="character" w:customStyle="1" w:styleId="ft13441">
    <w:name w:val="ft13441"/>
    <w:basedOn w:val="a3"/>
    <w:uiPriority w:val="99"/>
    <w:qFormat/>
    <w:rsid w:val="0041452B"/>
    <w:rPr>
      <w:rFonts w:cs="Times New Roman"/>
    </w:rPr>
  </w:style>
  <w:style w:type="character" w:customStyle="1" w:styleId="ft13487">
    <w:name w:val="ft13487"/>
    <w:basedOn w:val="a3"/>
    <w:uiPriority w:val="99"/>
    <w:qFormat/>
    <w:rsid w:val="0041452B"/>
    <w:rPr>
      <w:rFonts w:cs="Times New Roman"/>
    </w:rPr>
  </w:style>
  <w:style w:type="character" w:customStyle="1" w:styleId="ft13488">
    <w:name w:val="ft13488"/>
    <w:basedOn w:val="a3"/>
    <w:uiPriority w:val="99"/>
    <w:qFormat/>
    <w:rsid w:val="0041452B"/>
    <w:rPr>
      <w:rFonts w:cs="Times New Roman"/>
    </w:rPr>
  </w:style>
  <w:style w:type="character" w:customStyle="1" w:styleId="ft13494">
    <w:name w:val="ft13494"/>
    <w:basedOn w:val="a3"/>
    <w:uiPriority w:val="99"/>
    <w:qFormat/>
    <w:rsid w:val="0041452B"/>
    <w:rPr>
      <w:rFonts w:cs="Times New Roman"/>
    </w:rPr>
  </w:style>
  <w:style w:type="character" w:customStyle="1" w:styleId="ft13500">
    <w:name w:val="ft13500"/>
    <w:basedOn w:val="a3"/>
    <w:uiPriority w:val="99"/>
    <w:qFormat/>
    <w:rsid w:val="0041452B"/>
    <w:rPr>
      <w:rFonts w:cs="Times New Roman"/>
    </w:rPr>
  </w:style>
  <w:style w:type="character" w:customStyle="1" w:styleId="ft13505">
    <w:name w:val="ft13505"/>
    <w:basedOn w:val="a3"/>
    <w:uiPriority w:val="99"/>
    <w:qFormat/>
    <w:rsid w:val="0041452B"/>
    <w:rPr>
      <w:rFonts w:cs="Times New Roman"/>
    </w:rPr>
  </w:style>
  <w:style w:type="character" w:customStyle="1" w:styleId="ft13518">
    <w:name w:val="ft13518"/>
    <w:basedOn w:val="a3"/>
    <w:uiPriority w:val="99"/>
    <w:qFormat/>
    <w:rsid w:val="0041452B"/>
    <w:rPr>
      <w:rFonts w:cs="Times New Roman"/>
    </w:rPr>
  </w:style>
  <w:style w:type="character" w:customStyle="1" w:styleId="ft13525">
    <w:name w:val="ft13525"/>
    <w:basedOn w:val="a3"/>
    <w:uiPriority w:val="99"/>
    <w:qFormat/>
    <w:rsid w:val="0041452B"/>
    <w:rPr>
      <w:rFonts w:cs="Times New Roman"/>
    </w:rPr>
  </w:style>
  <w:style w:type="character" w:customStyle="1" w:styleId="ft13537">
    <w:name w:val="ft13537"/>
    <w:basedOn w:val="a3"/>
    <w:uiPriority w:val="99"/>
    <w:qFormat/>
    <w:rsid w:val="0041452B"/>
    <w:rPr>
      <w:rFonts w:cs="Times New Roman"/>
    </w:rPr>
  </w:style>
  <w:style w:type="character" w:customStyle="1" w:styleId="ft13542">
    <w:name w:val="ft13542"/>
    <w:basedOn w:val="a3"/>
    <w:uiPriority w:val="99"/>
    <w:qFormat/>
    <w:rsid w:val="0041452B"/>
    <w:rPr>
      <w:rFonts w:cs="Times New Roman"/>
    </w:rPr>
  </w:style>
  <w:style w:type="character" w:customStyle="1" w:styleId="ft13555">
    <w:name w:val="ft13555"/>
    <w:basedOn w:val="a3"/>
    <w:uiPriority w:val="99"/>
    <w:qFormat/>
    <w:rsid w:val="0041452B"/>
    <w:rPr>
      <w:rFonts w:cs="Times New Roman"/>
    </w:rPr>
  </w:style>
  <w:style w:type="character" w:customStyle="1" w:styleId="ft13563">
    <w:name w:val="ft13563"/>
    <w:basedOn w:val="a3"/>
    <w:uiPriority w:val="99"/>
    <w:qFormat/>
    <w:rsid w:val="0041452B"/>
    <w:rPr>
      <w:rFonts w:cs="Times New Roman"/>
    </w:rPr>
  </w:style>
  <w:style w:type="character" w:customStyle="1" w:styleId="ft13566">
    <w:name w:val="ft13566"/>
    <w:basedOn w:val="a3"/>
    <w:uiPriority w:val="99"/>
    <w:qFormat/>
    <w:rsid w:val="0041452B"/>
    <w:rPr>
      <w:rFonts w:cs="Times New Roman"/>
    </w:rPr>
  </w:style>
  <w:style w:type="character" w:customStyle="1" w:styleId="ft13578">
    <w:name w:val="ft13578"/>
    <w:basedOn w:val="a3"/>
    <w:uiPriority w:val="99"/>
    <w:qFormat/>
    <w:rsid w:val="0041452B"/>
    <w:rPr>
      <w:rFonts w:cs="Times New Roman"/>
    </w:rPr>
  </w:style>
  <w:style w:type="character" w:customStyle="1" w:styleId="ft13580">
    <w:name w:val="ft13580"/>
    <w:basedOn w:val="a3"/>
    <w:uiPriority w:val="99"/>
    <w:qFormat/>
    <w:rsid w:val="0041452B"/>
    <w:rPr>
      <w:rFonts w:cs="Times New Roman"/>
    </w:rPr>
  </w:style>
  <w:style w:type="character" w:customStyle="1" w:styleId="ft13588">
    <w:name w:val="ft13588"/>
    <w:basedOn w:val="a3"/>
    <w:uiPriority w:val="99"/>
    <w:qFormat/>
    <w:rsid w:val="0041452B"/>
    <w:rPr>
      <w:rFonts w:cs="Times New Roman"/>
    </w:rPr>
  </w:style>
  <w:style w:type="character" w:customStyle="1" w:styleId="ft13644">
    <w:name w:val="ft13644"/>
    <w:basedOn w:val="a3"/>
    <w:uiPriority w:val="99"/>
    <w:qFormat/>
    <w:rsid w:val="0041452B"/>
    <w:rPr>
      <w:rFonts w:cs="Times New Roman"/>
    </w:rPr>
  </w:style>
  <w:style w:type="character" w:customStyle="1" w:styleId="ft13668">
    <w:name w:val="ft13668"/>
    <w:basedOn w:val="a3"/>
    <w:uiPriority w:val="99"/>
    <w:qFormat/>
    <w:rsid w:val="0041452B"/>
    <w:rPr>
      <w:rFonts w:cs="Times New Roman"/>
    </w:rPr>
  </w:style>
  <w:style w:type="character" w:customStyle="1" w:styleId="ft13712">
    <w:name w:val="ft13712"/>
    <w:basedOn w:val="a3"/>
    <w:uiPriority w:val="99"/>
    <w:qFormat/>
    <w:rsid w:val="0041452B"/>
    <w:rPr>
      <w:rFonts w:cs="Times New Roman"/>
    </w:rPr>
  </w:style>
  <w:style w:type="character" w:customStyle="1" w:styleId="ft13768">
    <w:name w:val="ft13768"/>
    <w:basedOn w:val="a3"/>
    <w:uiPriority w:val="99"/>
    <w:qFormat/>
    <w:rsid w:val="0041452B"/>
    <w:rPr>
      <w:rFonts w:cs="Times New Roman"/>
    </w:rPr>
  </w:style>
  <w:style w:type="character" w:customStyle="1" w:styleId="ft13810">
    <w:name w:val="ft13810"/>
    <w:basedOn w:val="a3"/>
    <w:uiPriority w:val="99"/>
    <w:qFormat/>
    <w:rsid w:val="0041452B"/>
    <w:rPr>
      <w:rFonts w:cs="Times New Roman"/>
    </w:rPr>
  </w:style>
  <w:style w:type="character" w:customStyle="1" w:styleId="ft13834">
    <w:name w:val="ft13834"/>
    <w:basedOn w:val="a3"/>
    <w:uiPriority w:val="99"/>
    <w:qFormat/>
    <w:rsid w:val="0041452B"/>
    <w:rPr>
      <w:rFonts w:cs="Times New Roman"/>
    </w:rPr>
  </w:style>
  <w:style w:type="character" w:customStyle="1" w:styleId="ft13885">
    <w:name w:val="ft13885"/>
    <w:basedOn w:val="a3"/>
    <w:uiPriority w:val="99"/>
    <w:qFormat/>
    <w:rsid w:val="0041452B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41452B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41452B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41452B"/>
    <w:rPr>
      <w:rFonts w:cs="Times New Roman"/>
    </w:rPr>
  </w:style>
  <w:style w:type="character" w:customStyle="1" w:styleId="FontStyle41">
    <w:name w:val="Font Style41"/>
    <w:uiPriority w:val="99"/>
    <w:qFormat/>
    <w:rsid w:val="0041452B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41452B"/>
  </w:style>
  <w:style w:type="character" w:customStyle="1" w:styleId="Heading2Char1">
    <w:name w:val="Heading 2 Char1"/>
    <w:uiPriority w:val="99"/>
    <w:locked/>
    <w:rsid w:val="0041452B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41452B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41452B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41452B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41452B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41452B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41452B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41452B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41452B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41452B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41452B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4145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41452B"/>
  </w:style>
  <w:style w:type="paragraph" w:customStyle="1" w:styleId="justify2">
    <w:name w:val="justify2"/>
    <w:basedOn w:val="a2"/>
    <w:uiPriority w:val="99"/>
    <w:qFormat/>
    <w:rsid w:val="0041452B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41452B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41452B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41452B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41452B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41452B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41452B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41452B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41452B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41452B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41452B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41452B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41452B"/>
    <w:rPr>
      <w:color w:val="4682B4"/>
    </w:rPr>
  </w:style>
  <w:style w:type="character" w:customStyle="1" w:styleId="b1">
    <w:name w:val="b1"/>
    <w:uiPriority w:val="99"/>
    <w:qFormat/>
    <w:rsid w:val="0041452B"/>
    <w:rPr>
      <w:b/>
    </w:rPr>
  </w:style>
  <w:style w:type="character" w:customStyle="1" w:styleId="FontStyle201">
    <w:name w:val="Font Style201"/>
    <w:uiPriority w:val="99"/>
    <w:qFormat/>
    <w:rsid w:val="0041452B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41452B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41452B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41452B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41452B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41452B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41452B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41452B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41452B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41452B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41452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41452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41452B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41452B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41452B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41452B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41452B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41452B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41452B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41452B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41452B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41452B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41452B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41452B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41452B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41452B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41452B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41452B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41452B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41452B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41452B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41452B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41452B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41452B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41452B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41452B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41452B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41452B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41452B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41452B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41452B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41452B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41452B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41452B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41452B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41452B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41452B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41452B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41452B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41452B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41452B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41452B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41452B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41452B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41452B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41452B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41452B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41452B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41452B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41452B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41452B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41452B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41452B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41452B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41452B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41452B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41452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41452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41452B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41452B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41452B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41452B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41452B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41452B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41452B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41452B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41452B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41452B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41452B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41452B"/>
    <w:rPr>
      <w:b/>
      <w:sz w:val="28"/>
    </w:rPr>
  </w:style>
  <w:style w:type="character" w:customStyle="1" w:styleId="720">
    <w:name w:val="Знак Знак72"/>
    <w:uiPriority w:val="99"/>
    <w:qFormat/>
    <w:rsid w:val="0041452B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41452B"/>
  </w:style>
  <w:style w:type="character" w:customStyle="1" w:styleId="Garamond">
    <w:name w:val="Основной текст + Garamond"/>
    <w:uiPriority w:val="99"/>
    <w:qFormat/>
    <w:rsid w:val="0041452B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41452B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41452B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41452B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41452B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41452B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41452B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41452B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41452B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41452B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41452B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41452B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41452B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41452B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41452B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41452B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41452B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41452B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41452B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41452B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41452B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41452B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41452B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41452B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41452B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41452B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41452B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41452B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41452B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41452B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41452B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41452B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41452B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41452B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41452B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41452B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41452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41452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41452B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41452B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41452B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41452B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41452B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41452B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41452B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41452B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41452B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41452B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41452B"/>
    <w:rPr>
      <w:lang w:val="en-US"/>
    </w:rPr>
  </w:style>
  <w:style w:type="paragraph" w:customStyle="1" w:styleId="94">
    <w:name w:val="Без интервала9"/>
    <w:link w:val="affffff1"/>
    <w:uiPriority w:val="99"/>
    <w:rsid w:val="0041452B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41452B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41452B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41452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41452B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41452B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41452B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41452B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41452B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41452B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41452B"/>
    <w:rPr>
      <w:sz w:val="24"/>
    </w:rPr>
  </w:style>
  <w:style w:type="character" w:customStyle="1" w:styleId="124">
    <w:name w:val="Знак1 Знак Знак24"/>
    <w:uiPriority w:val="99"/>
    <w:qFormat/>
    <w:locked/>
    <w:rsid w:val="0041452B"/>
    <w:rPr>
      <w:sz w:val="24"/>
    </w:rPr>
  </w:style>
  <w:style w:type="character" w:customStyle="1" w:styleId="1230">
    <w:name w:val="Знак1 Знак Знак23"/>
    <w:uiPriority w:val="99"/>
    <w:qFormat/>
    <w:locked/>
    <w:rsid w:val="0041452B"/>
    <w:rPr>
      <w:sz w:val="24"/>
    </w:rPr>
  </w:style>
  <w:style w:type="character" w:customStyle="1" w:styleId="216">
    <w:name w:val="Цитата 2 Знак1"/>
    <w:basedOn w:val="a3"/>
    <w:uiPriority w:val="99"/>
    <w:qFormat/>
    <w:rsid w:val="0041452B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41452B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41452B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41452B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41452B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41452B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41452B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41452B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41452B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41452B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41452B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41452B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41452B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41452B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41452B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41452B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41452B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41452B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41452B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41452B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41452B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41452B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41452B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41452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41452B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41452B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41452B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41452B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41452B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41452B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41452B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41452B"/>
    <w:rPr>
      <w:rFonts w:cs="Times New Roman"/>
    </w:rPr>
  </w:style>
  <w:style w:type="character" w:customStyle="1" w:styleId="udar">
    <w:name w:val="udar"/>
    <w:basedOn w:val="a3"/>
    <w:uiPriority w:val="99"/>
    <w:qFormat/>
    <w:rsid w:val="0041452B"/>
    <w:rPr>
      <w:rFonts w:cs="Times New Roman"/>
    </w:rPr>
  </w:style>
  <w:style w:type="character" w:customStyle="1" w:styleId="FontStyle139">
    <w:name w:val="Font Style139"/>
    <w:uiPriority w:val="99"/>
    <w:qFormat/>
    <w:rsid w:val="0041452B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41452B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41452B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41452B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41452B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41452B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41452B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41452B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41452B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41452B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41452B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41452B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41452B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41452B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41452B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41452B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41452B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41452B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41452B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41452B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41452B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41452B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41452B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41452B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41452B"/>
    <w:rPr>
      <w:b/>
      <w:sz w:val="24"/>
    </w:rPr>
  </w:style>
  <w:style w:type="character" w:customStyle="1" w:styleId="8pt">
    <w:name w:val="Основной текст + 8 pt"/>
    <w:uiPriority w:val="99"/>
    <w:qFormat/>
    <w:rsid w:val="0041452B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41452B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41452B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41452B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41452B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41452B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41452B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41452B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41452B"/>
    <w:rPr>
      <w:rFonts w:cs="Times New Roman"/>
    </w:rPr>
  </w:style>
  <w:style w:type="character" w:customStyle="1" w:styleId="FontStyle124">
    <w:name w:val="Font Style124"/>
    <w:uiPriority w:val="99"/>
    <w:qFormat/>
    <w:rsid w:val="0041452B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41452B"/>
    <w:rPr>
      <w:rFonts w:cs="Times New Roman"/>
    </w:rPr>
  </w:style>
  <w:style w:type="character" w:customStyle="1" w:styleId="msosubtleemphasis0">
    <w:name w:val="msosubtleemphasis"/>
    <w:uiPriority w:val="99"/>
    <w:qFormat/>
    <w:rsid w:val="0041452B"/>
    <w:rPr>
      <w:i/>
      <w:color w:val="808080"/>
    </w:rPr>
  </w:style>
  <w:style w:type="character" w:customStyle="1" w:styleId="FontStyle120">
    <w:name w:val="Font Style120"/>
    <w:uiPriority w:val="99"/>
    <w:qFormat/>
    <w:rsid w:val="0041452B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41452B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41452B"/>
    <w:rPr>
      <w:rFonts w:ascii="Tahoma" w:hAnsi="Tahoma"/>
      <w:sz w:val="16"/>
    </w:rPr>
  </w:style>
  <w:style w:type="character" w:customStyle="1" w:styleId="t9">
    <w:name w:val="t9"/>
    <w:uiPriority w:val="99"/>
    <w:qFormat/>
    <w:rsid w:val="0041452B"/>
  </w:style>
  <w:style w:type="character" w:customStyle="1" w:styleId="t10">
    <w:name w:val="t10"/>
    <w:uiPriority w:val="99"/>
    <w:qFormat/>
    <w:rsid w:val="0041452B"/>
  </w:style>
  <w:style w:type="character" w:customStyle="1" w:styleId="c2">
    <w:name w:val="c2"/>
    <w:uiPriority w:val="99"/>
    <w:qFormat/>
    <w:rsid w:val="0041452B"/>
  </w:style>
  <w:style w:type="character" w:customStyle="1" w:styleId="c0">
    <w:name w:val="c0"/>
    <w:uiPriority w:val="99"/>
    <w:qFormat/>
    <w:rsid w:val="0041452B"/>
  </w:style>
  <w:style w:type="character" w:customStyle="1" w:styleId="ft776">
    <w:name w:val="ft776"/>
    <w:uiPriority w:val="99"/>
    <w:qFormat/>
    <w:rsid w:val="0041452B"/>
  </w:style>
  <w:style w:type="character" w:customStyle="1" w:styleId="highlight">
    <w:name w:val="highlight"/>
    <w:uiPriority w:val="99"/>
    <w:qFormat/>
    <w:rsid w:val="0041452B"/>
  </w:style>
  <w:style w:type="character" w:customStyle="1" w:styleId="ft431">
    <w:name w:val="ft431"/>
    <w:uiPriority w:val="99"/>
    <w:qFormat/>
    <w:rsid w:val="0041452B"/>
  </w:style>
  <w:style w:type="character" w:customStyle="1" w:styleId="ft793">
    <w:name w:val="ft793"/>
    <w:uiPriority w:val="99"/>
    <w:qFormat/>
    <w:rsid w:val="0041452B"/>
  </w:style>
  <w:style w:type="character" w:customStyle="1" w:styleId="ft802">
    <w:name w:val="ft802"/>
    <w:uiPriority w:val="99"/>
    <w:qFormat/>
    <w:rsid w:val="0041452B"/>
  </w:style>
  <w:style w:type="character" w:customStyle="1" w:styleId="ft890">
    <w:name w:val="ft890"/>
    <w:uiPriority w:val="99"/>
    <w:qFormat/>
    <w:rsid w:val="0041452B"/>
  </w:style>
  <w:style w:type="character" w:customStyle="1" w:styleId="ft904">
    <w:name w:val="ft904"/>
    <w:uiPriority w:val="99"/>
    <w:qFormat/>
    <w:rsid w:val="0041452B"/>
  </w:style>
  <w:style w:type="character" w:customStyle="1" w:styleId="ft914">
    <w:name w:val="ft914"/>
    <w:uiPriority w:val="99"/>
    <w:qFormat/>
    <w:rsid w:val="0041452B"/>
  </w:style>
  <w:style w:type="character" w:customStyle="1" w:styleId="1fff">
    <w:name w:val="Текст Знак1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41452B"/>
    <w:rPr>
      <w:rFonts w:cs="Times New Roman"/>
    </w:rPr>
  </w:style>
  <w:style w:type="character" w:customStyle="1" w:styleId="FontStyle214">
    <w:name w:val="Font Style214"/>
    <w:uiPriority w:val="99"/>
    <w:qFormat/>
    <w:rsid w:val="0041452B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41452B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41452B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41452B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41452B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41452B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41452B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41452B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41452B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41452B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41452B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41452B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41452B"/>
    <w:rPr>
      <w:rFonts w:cs="Times New Roman"/>
    </w:rPr>
  </w:style>
  <w:style w:type="character" w:customStyle="1" w:styleId="s3">
    <w:name w:val="s3"/>
    <w:uiPriority w:val="99"/>
    <w:qFormat/>
    <w:rsid w:val="0041452B"/>
  </w:style>
  <w:style w:type="character" w:customStyle="1" w:styleId="FontStyle46">
    <w:name w:val="Font Style46"/>
    <w:uiPriority w:val="99"/>
    <w:qFormat/>
    <w:rsid w:val="0041452B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41452B"/>
    <w:rPr>
      <w:rFonts w:cs="Times New Roman"/>
    </w:rPr>
  </w:style>
  <w:style w:type="character" w:customStyle="1" w:styleId="s1">
    <w:name w:val="s1"/>
    <w:uiPriority w:val="99"/>
    <w:qFormat/>
    <w:rsid w:val="0041452B"/>
  </w:style>
  <w:style w:type="character" w:customStyle="1" w:styleId="WW8Num8z0">
    <w:name w:val="WW8Num8z0"/>
    <w:uiPriority w:val="99"/>
    <w:qFormat/>
    <w:rsid w:val="0041452B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41452B"/>
    <w:rPr>
      <w:rFonts w:cs="Times New Roman"/>
    </w:rPr>
  </w:style>
  <w:style w:type="character" w:customStyle="1" w:styleId="searchterm1">
    <w:name w:val="searchterm1"/>
    <w:uiPriority w:val="99"/>
    <w:qFormat/>
    <w:rsid w:val="0041452B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41452B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41452B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41452B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41452B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41452B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41452B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41452B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41452B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41452B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41452B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41452B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41452B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41452B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41452B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41452B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41452B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41452B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41452B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41452B"/>
  </w:style>
  <w:style w:type="character" w:customStyle="1" w:styleId="WW8Num1z0">
    <w:name w:val="WW8Num1z0"/>
    <w:uiPriority w:val="99"/>
    <w:qFormat/>
    <w:rsid w:val="0041452B"/>
  </w:style>
  <w:style w:type="character" w:customStyle="1" w:styleId="WW8Num2z0">
    <w:name w:val="WW8Num2z0"/>
    <w:uiPriority w:val="99"/>
    <w:qFormat/>
    <w:rsid w:val="0041452B"/>
  </w:style>
  <w:style w:type="character" w:customStyle="1" w:styleId="WW8Num3z0">
    <w:name w:val="WW8Num3z0"/>
    <w:uiPriority w:val="99"/>
    <w:qFormat/>
    <w:rsid w:val="0041452B"/>
  </w:style>
  <w:style w:type="character" w:customStyle="1" w:styleId="WW8Num1z1">
    <w:name w:val="WW8Num1z1"/>
    <w:uiPriority w:val="99"/>
    <w:qFormat/>
    <w:rsid w:val="0041452B"/>
  </w:style>
  <w:style w:type="character" w:customStyle="1" w:styleId="WW8Num1z2">
    <w:name w:val="WW8Num1z2"/>
    <w:uiPriority w:val="99"/>
    <w:qFormat/>
    <w:rsid w:val="0041452B"/>
  </w:style>
  <w:style w:type="character" w:customStyle="1" w:styleId="WW8Num1z3">
    <w:name w:val="WW8Num1z3"/>
    <w:uiPriority w:val="99"/>
    <w:qFormat/>
    <w:rsid w:val="0041452B"/>
  </w:style>
  <w:style w:type="character" w:customStyle="1" w:styleId="WW8Num1z4">
    <w:name w:val="WW8Num1z4"/>
    <w:uiPriority w:val="99"/>
    <w:qFormat/>
    <w:rsid w:val="0041452B"/>
  </w:style>
  <w:style w:type="character" w:customStyle="1" w:styleId="WW8Num1z5">
    <w:name w:val="WW8Num1z5"/>
    <w:uiPriority w:val="99"/>
    <w:qFormat/>
    <w:rsid w:val="0041452B"/>
  </w:style>
  <w:style w:type="character" w:customStyle="1" w:styleId="WW8Num1z6">
    <w:name w:val="WW8Num1z6"/>
    <w:uiPriority w:val="99"/>
    <w:qFormat/>
    <w:rsid w:val="0041452B"/>
  </w:style>
  <w:style w:type="character" w:customStyle="1" w:styleId="WW8Num1z7">
    <w:name w:val="WW8Num1z7"/>
    <w:uiPriority w:val="99"/>
    <w:qFormat/>
    <w:rsid w:val="0041452B"/>
  </w:style>
  <w:style w:type="character" w:customStyle="1" w:styleId="WW8Num1z8">
    <w:name w:val="WW8Num1z8"/>
    <w:uiPriority w:val="99"/>
    <w:qFormat/>
    <w:rsid w:val="0041452B"/>
  </w:style>
  <w:style w:type="character" w:customStyle="1" w:styleId="1fff5">
    <w:name w:val="Основной шрифт абзаца1"/>
    <w:uiPriority w:val="99"/>
    <w:qFormat/>
    <w:rsid w:val="0041452B"/>
  </w:style>
  <w:style w:type="character" w:styleId="afffffff0">
    <w:name w:val="Placeholder Text"/>
    <w:basedOn w:val="a3"/>
    <w:uiPriority w:val="99"/>
    <w:qFormat/>
    <w:rsid w:val="0041452B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41452B"/>
    <w:rPr>
      <w:vertAlign w:val="superscript"/>
    </w:rPr>
  </w:style>
  <w:style w:type="character" w:customStyle="1" w:styleId="-">
    <w:name w:val="опред-е"/>
    <w:uiPriority w:val="99"/>
    <w:qFormat/>
    <w:rsid w:val="0041452B"/>
    <w:rPr>
      <w:b/>
    </w:rPr>
  </w:style>
  <w:style w:type="character" w:customStyle="1" w:styleId="FontStyle436">
    <w:name w:val="Font Style436"/>
    <w:uiPriority w:val="99"/>
    <w:qFormat/>
    <w:rsid w:val="0041452B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41452B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41452B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41452B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41452B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41452B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41452B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41452B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41452B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41452B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41452B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41452B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41452B"/>
    <w:rPr>
      <w:sz w:val="24"/>
    </w:rPr>
  </w:style>
  <w:style w:type="character" w:customStyle="1" w:styleId="231">
    <w:name w:val="Знак Знак231"/>
    <w:uiPriority w:val="99"/>
    <w:qFormat/>
    <w:locked/>
    <w:rsid w:val="0041452B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41452B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41452B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41452B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41452B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41452B"/>
  </w:style>
  <w:style w:type="paragraph" w:customStyle="1" w:styleId="48">
    <w:name w:val="Без интервала4"/>
    <w:link w:val="1fff7"/>
    <w:uiPriority w:val="99"/>
    <w:qFormat/>
    <w:rsid w:val="0041452B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41452B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41452B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41452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41452B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41452B"/>
    <w:rPr>
      <w:rFonts w:cs="Times New Roman"/>
    </w:rPr>
  </w:style>
  <w:style w:type="character" w:customStyle="1" w:styleId="epm">
    <w:name w:val="epm"/>
    <w:uiPriority w:val="99"/>
    <w:qFormat/>
    <w:rsid w:val="0041452B"/>
  </w:style>
  <w:style w:type="character" w:customStyle="1" w:styleId="afffffff2">
    <w:name w:val="Стиль Зеленый"/>
    <w:uiPriority w:val="99"/>
    <w:qFormat/>
    <w:rsid w:val="0041452B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41452B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41452B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41452B"/>
    <w:rPr>
      <w:rFonts w:cs="Times New Roman"/>
    </w:rPr>
  </w:style>
  <w:style w:type="character" w:customStyle="1" w:styleId="s5">
    <w:name w:val="s5"/>
    <w:basedOn w:val="a3"/>
    <w:uiPriority w:val="99"/>
    <w:qFormat/>
    <w:rsid w:val="0041452B"/>
    <w:rPr>
      <w:rFonts w:cs="Times New Roman"/>
    </w:rPr>
  </w:style>
  <w:style w:type="character" w:customStyle="1" w:styleId="sz12">
    <w:name w:val="sz12"/>
    <w:basedOn w:val="a3"/>
    <w:uiPriority w:val="99"/>
    <w:qFormat/>
    <w:rsid w:val="0041452B"/>
    <w:rPr>
      <w:rFonts w:cs="Times New Roman"/>
    </w:rPr>
  </w:style>
  <w:style w:type="character" w:customStyle="1" w:styleId="s6">
    <w:name w:val="s6"/>
    <w:basedOn w:val="a3"/>
    <w:uiPriority w:val="99"/>
    <w:qFormat/>
    <w:rsid w:val="0041452B"/>
    <w:rPr>
      <w:rFonts w:cs="Times New Roman"/>
    </w:rPr>
  </w:style>
  <w:style w:type="character" w:customStyle="1" w:styleId="FontStyle133">
    <w:name w:val="Font Style133"/>
    <w:uiPriority w:val="99"/>
    <w:qFormat/>
    <w:rsid w:val="0041452B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41452B"/>
  </w:style>
  <w:style w:type="character" w:customStyle="1" w:styleId="11f1">
    <w:name w:val="Знак1 Знак Знак1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41452B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41452B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41452B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41452B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41452B"/>
    <w:rPr>
      <w:sz w:val="24"/>
    </w:rPr>
  </w:style>
  <w:style w:type="character" w:customStyle="1" w:styleId="511">
    <w:name w:val="Знак Знак5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41452B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41452B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41452B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41452B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41452B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41452B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41452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41452B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41452B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41452B"/>
  </w:style>
  <w:style w:type="character" w:customStyle="1" w:styleId="lbldata1">
    <w:name w:val="lbldata1"/>
    <w:uiPriority w:val="99"/>
    <w:qFormat/>
    <w:rsid w:val="0041452B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41452B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41452B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41452B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41452B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41452B"/>
    <w:rPr>
      <w:rFonts w:cs="Times New Roman"/>
    </w:rPr>
  </w:style>
  <w:style w:type="paragraph" w:customStyle="1" w:styleId="c3">
    <w:name w:val="c3"/>
    <w:basedOn w:val="a2"/>
    <w:uiPriority w:val="99"/>
    <w:qFormat/>
    <w:rsid w:val="0041452B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41452B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41452B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41452B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41452B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41452B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41452B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41452B"/>
    <w:rPr>
      <w:rFonts w:cs="Times New Roman"/>
    </w:rPr>
  </w:style>
  <w:style w:type="character" w:customStyle="1" w:styleId="afffffff4">
    <w:name w:val="полужирный"/>
    <w:uiPriority w:val="99"/>
    <w:qFormat/>
    <w:rsid w:val="0041452B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41452B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41452B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41452B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41452B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41452B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4145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41452B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41452B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41452B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41452B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41452B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41452B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41452B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41452B"/>
    <w:rPr>
      <w:sz w:val="16"/>
    </w:rPr>
  </w:style>
  <w:style w:type="character" w:customStyle="1" w:styleId="500">
    <w:name w:val="Знак Знак50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41452B"/>
    <w:rPr>
      <w:rFonts w:cs="Times New Roman"/>
    </w:rPr>
  </w:style>
  <w:style w:type="character" w:customStyle="1" w:styleId="520">
    <w:name w:val="Знак Знак52"/>
    <w:uiPriority w:val="99"/>
    <w:qFormat/>
    <w:rsid w:val="0041452B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41452B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41452B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41452B"/>
  </w:style>
  <w:style w:type="character" w:customStyle="1" w:styleId="fliesstext">
    <w:name w:val="fliesstext"/>
    <w:uiPriority w:val="99"/>
    <w:qFormat/>
    <w:rsid w:val="0041452B"/>
  </w:style>
  <w:style w:type="character" w:customStyle="1" w:styleId="skypec2ctextspan">
    <w:name w:val="skype_c2c_text_span"/>
    <w:uiPriority w:val="99"/>
    <w:qFormat/>
    <w:rsid w:val="0041452B"/>
  </w:style>
  <w:style w:type="paragraph" w:customStyle="1" w:styleId="1fffd">
    <w:name w:val="ЗАГОЛОВОК 1"/>
    <w:link w:val="1fffe"/>
    <w:uiPriority w:val="99"/>
    <w:qFormat/>
    <w:rsid w:val="0041452B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41452B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41452B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41452B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41452B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41452B"/>
    <w:rPr>
      <w:sz w:val="24"/>
    </w:rPr>
  </w:style>
  <w:style w:type="character" w:customStyle="1" w:styleId="s15122">
    <w:name w:val="s15122"/>
    <w:basedOn w:val="a3"/>
    <w:uiPriority w:val="99"/>
    <w:qFormat/>
    <w:rsid w:val="0041452B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41452B"/>
    <w:rPr>
      <w:rFonts w:cs="Times New Roman"/>
    </w:rPr>
  </w:style>
  <w:style w:type="character" w:customStyle="1" w:styleId="CommentTextChar1">
    <w:name w:val="Comment Text Char1"/>
    <w:uiPriority w:val="99"/>
    <w:qFormat/>
    <w:rsid w:val="0041452B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41452B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41452B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41452B"/>
    <w:rPr>
      <w:sz w:val="24"/>
    </w:rPr>
  </w:style>
  <w:style w:type="character" w:customStyle="1" w:styleId="1ffff">
    <w:name w:val="Основной текст Знак Знак Знак1"/>
    <w:uiPriority w:val="99"/>
    <w:rsid w:val="0041452B"/>
    <w:rPr>
      <w:sz w:val="24"/>
    </w:rPr>
  </w:style>
  <w:style w:type="character" w:customStyle="1" w:styleId="56">
    <w:name w:val="Знак Знак5"/>
    <w:uiPriority w:val="99"/>
    <w:qFormat/>
    <w:locked/>
    <w:rsid w:val="0041452B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41452B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41452B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41452B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41452B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41452B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41452B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41452B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41452B"/>
    <w:rPr>
      <w:color w:val="auto"/>
    </w:rPr>
  </w:style>
  <w:style w:type="paragraph" w:customStyle="1" w:styleId="bodytext2">
    <w:name w:val="bodytext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41452B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41452B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41452B"/>
    <w:rPr>
      <w:rFonts w:cs="Times New Roman"/>
    </w:rPr>
  </w:style>
  <w:style w:type="paragraph" w:customStyle="1" w:styleId="text">
    <w:name w:val="tex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41452B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41452B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41452B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41452B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41452B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41452B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41452B"/>
    <w:rPr>
      <w:rFonts w:cs="Times New Roman"/>
    </w:rPr>
  </w:style>
  <w:style w:type="paragraph" w:customStyle="1" w:styleId="p">
    <w:name w:val="p"/>
    <w:basedOn w:val="a2"/>
    <w:uiPriority w:val="99"/>
    <w:qFormat/>
    <w:rsid w:val="0041452B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41452B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41452B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41452B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41452B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41452B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41452B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41452B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41452B"/>
    <w:rPr>
      <w:lang w:eastAsia="ru-RU"/>
    </w:rPr>
  </w:style>
  <w:style w:type="character" w:customStyle="1" w:styleId="612">
    <w:name w:val="Знак Знак61"/>
    <w:uiPriority w:val="99"/>
    <w:qFormat/>
    <w:rsid w:val="0041452B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41452B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41452B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41452B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41452B"/>
    <w:rPr>
      <w:sz w:val="24"/>
    </w:rPr>
  </w:style>
  <w:style w:type="character" w:customStyle="1" w:styleId="BodyTextIndentChar1">
    <w:name w:val="Body Text Indent Char1"/>
    <w:uiPriority w:val="99"/>
    <w:qFormat/>
    <w:rsid w:val="0041452B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41452B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41452B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41452B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41452B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41452B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41452B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41452B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41452B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41452B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41452B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41452B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41452B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41452B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41452B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41452B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41452B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41452B"/>
    <w:rPr>
      <w:i/>
      <w:color w:val="808080"/>
    </w:rPr>
  </w:style>
  <w:style w:type="paragraph" w:customStyle="1" w:styleId="p35">
    <w:name w:val="p35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41452B"/>
    <w:rPr>
      <w:rFonts w:cs="Times New Roman"/>
    </w:rPr>
  </w:style>
  <w:style w:type="character" w:customStyle="1" w:styleId="FontStyle820">
    <w:name w:val="Font Style820"/>
    <w:uiPriority w:val="99"/>
    <w:qFormat/>
    <w:rsid w:val="0041452B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41452B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41452B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41452B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41452B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41452B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41452B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41452B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41452B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41452B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41452B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41452B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41452B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41452B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41452B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41452B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41452B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41452B"/>
    <w:rPr>
      <w:rFonts w:cs="Times New Roman"/>
    </w:rPr>
  </w:style>
  <w:style w:type="character" w:customStyle="1" w:styleId="s2">
    <w:name w:val="s2"/>
    <w:basedOn w:val="a3"/>
    <w:uiPriority w:val="99"/>
    <w:qFormat/>
    <w:rsid w:val="0041452B"/>
    <w:rPr>
      <w:rFonts w:cs="Times New Roman"/>
    </w:rPr>
  </w:style>
  <w:style w:type="paragraph" w:customStyle="1" w:styleId="p2">
    <w:name w:val="p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41452B"/>
    <w:rPr>
      <w:rFonts w:ascii="Wingdings" w:hAnsi="Wingdings"/>
    </w:rPr>
  </w:style>
  <w:style w:type="character" w:customStyle="1" w:styleId="WW8Num4z0">
    <w:name w:val="WW8Num4z0"/>
    <w:uiPriority w:val="99"/>
    <w:qFormat/>
    <w:rsid w:val="0041452B"/>
    <w:rPr>
      <w:color w:val="auto"/>
    </w:rPr>
  </w:style>
  <w:style w:type="character" w:customStyle="1" w:styleId="WW8Num5z0">
    <w:name w:val="WW8Num5z0"/>
    <w:uiPriority w:val="99"/>
    <w:qFormat/>
    <w:rsid w:val="0041452B"/>
    <w:rPr>
      <w:b/>
      <w:sz w:val="20"/>
    </w:rPr>
  </w:style>
  <w:style w:type="character" w:customStyle="1" w:styleId="WW8Num6z0">
    <w:name w:val="WW8Num6z0"/>
    <w:uiPriority w:val="99"/>
    <w:qFormat/>
    <w:rsid w:val="0041452B"/>
    <w:rPr>
      <w:sz w:val="20"/>
    </w:rPr>
  </w:style>
  <w:style w:type="character" w:customStyle="1" w:styleId="WW8Num7z0">
    <w:name w:val="WW8Num7z0"/>
    <w:uiPriority w:val="99"/>
    <w:qFormat/>
    <w:rsid w:val="0041452B"/>
    <w:rPr>
      <w:b/>
      <w:sz w:val="20"/>
    </w:rPr>
  </w:style>
  <w:style w:type="character" w:customStyle="1" w:styleId="WW8Num9z0">
    <w:name w:val="WW8Num9z0"/>
    <w:uiPriority w:val="99"/>
    <w:qFormat/>
    <w:rsid w:val="0041452B"/>
    <w:rPr>
      <w:sz w:val="20"/>
    </w:rPr>
  </w:style>
  <w:style w:type="character" w:customStyle="1" w:styleId="WW8Num9z1">
    <w:name w:val="WW8Num9z1"/>
    <w:uiPriority w:val="99"/>
    <w:qFormat/>
    <w:rsid w:val="0041452B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41452B"/>
  </w:style>
  <w:style w:type="character" w:customStyle="1" w:styleId="WW8Num9z3">
    <w:name w:val="WW8Num9z3"/>
    <w:uiPriority w:val="99"/>
    <w:qFormat/>
    <w:rsid w:val="0041452B"/>
  </w:style>
  <w:style w:type="character" w:customStyle="1" w:styleId="WW8Num9z4">
    <w:name w:val="WW8Num9z4"/>
    <w:uiPriority w:val="99"/>
    <w:qFormat/>
    <w:rsid w:val="0041452B"/>
  </w:style>
  <w:style w:type="character" w:customStyle="1" w:styleId="WW8Num9z5">
    <w:name w:val="WW8Num9z5"/>
    <w:uiPriority w:val="99"/>
    <w:qFormat/>
    <w:rsid w:val="0041452B"/>
  </w:style>
  <w:style w:type="character" w:customStyle="1" w:styleId="WW8Num9z6">
    <w:name w:val="WW8Num9z6"/>
    <w:uiPriority w:val="99"/>
    <w:qFormat/>
    <w:rsid w:val="0041452B"/>
  </w:style>
  <w:style w:type="character" w:customStyle="1" w:styleId="WW8Num9z7">
    <w:name w:val="WW8Num9z7"/>
    <w:uiPriority w:val="99"/>
    <w:qFormat/>
    <w:rsid w:val="0041452B"/>
  </w:style>
  <w:style w:type="character" w:customStyle="1" w:styleId="WW8Num9z8">
    <w:name w:val="WW8Num9z8"/>
    <w:uiPriority w:val="99"/>
    <w:qFormat/>
    <w:rsid w:val="0041452B"/>
  </w:style>
  <w:style w:type="character" w:customStyle="1" w:styleId="WW8Num10z0">
    <w:name w:val="WW8Num10z0"/>
    <w:uiPriority w:val="99"/>
    <w:qFormat/>
    <w:rsid w:val="0041452B"/>
    <w:rPr>
      <w:sz w:val="20"/>
    </w:rPr>
  </w:style>
  <w:style w:type="character" w:customStyle="1" w:styleId="WW8Num11z0">
    <w:name w:val="WW8Num11z0"/>
    <w:uiPriority w:val="99"/>
    <w:qFormat/>
    <w:rsid w:val="0041452B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41452B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41452B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41452B"/>
    <w:rPr>
      <w:sz w:val="20"/>
    </w:rPr>
  </w:style>
  <w:style w:type="character" w:customStyle="1" w:styleId="WW8Num15z0">
    <w:name w:val="WW8Num15z0"/>
    <w:uiPriority w:val="99"/>
    <w:qFormat/>
    <w:rsid w:val="0041452B"/>
    <w:rPr>
      <w:sz w:val="20"/>
    </w:rPr>
  </w:style>
  <w:style w:type="character" w:customStyle="1" w:styleId="WW8Num17z0">
    <w:name w:val="WW8Num17z0"/>
    <w:uiPriority w:val="99"/>
    <w:qFormat/>
    <w:rsid w:val="0041452B"/>
    <w:rPr>
      <w:rFonts w:ascii="Wingdings" w:hAnsi="Wingdings"/>
    </w:rPr>
  </w:style>
  <w:style w:type="character" w:customStyle="1" w:styleId="WW8Num18z0">
    <w:name w:val="WW8Num18z0"/>
    <w:uiPriority w:val="99"/>
    <w:qFormat/>
    <w:rsid w:val="0041452B"/>
  </w:style>
  <w:style w:type="character" w:customStyle="1" w:styleId="WW8Num18z1">
    <w:name w:val="WW8Num18z1"/>
    <w:uiPriority w:val="99"/>
    <w:qFormat/>
    <w:rsid w:val="0041452B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41452B"/>
  </w:style>
  <w:style w:type="character" w:customStyle="1" w:styleId="WW8Num18z3">
    <w:name w:val="WW8Num18z3"/>
    <w:uiPriority w:val="99"/>
    <w:qFormat/>
    <w:rsid w:val="0041452B"/>
  </w:style>
  <w:style w:type="character" w:customStyle="1" w:styleId="WW8Num18z4">
    <w:name w:val="WW8Num18z4"/>
    <w:uiPriority w:val="99"/>
    <w:qFormat/>
    <w:rsid w:val="0041452B"/>
  </w:style>
  <w:style w:type="character" w:customStyle="1" w:styleId="WW8Num18z5">
    <w:name w:val="WW8Num18z5"/>
    <w:uiPriority w:val="99"/>
    <w:qFormat/>
    <w:rsid w:val="0041452B"/>
  </w:style>
  <w:style w:type="character" w:customStyle="1" w:styleId="WW8Num18z6">
    <w:name w:val="WW8Num18z6"/>
    <w:uiPriority w:val="99"/>
    <w:qFormat/>
    <w:rsid w:val="0041452B"/>
  </w:style>
  <w:style w:type="character" w:customStyle="1" w:styleId="WW8Num18z7">
    <w:name w:val="WW8Num18z7"/>
    <w:uiPriority w:val="99"/>
    <w:qFormat/>
    <w:rsid w:val="0041452B"/>
  </w:style>
  <w:style w:type="character" w:customStyle="1" w:styleId="WW8Num18z8">
    <w:name w:val="WW8Num18z8"/>
    <w:uiPriority w:val="99"/>
    <w:qFormat/>
    <w:rsid w:val="0041452B"/>
  </w:style>
  <w:style w:type="character" w:customStyle="1" w:styleId="WW8Num19z0">
    <w:name w:val="WW8Num19z0"/>
    <w:uiPriority w:val="99"/>
    <w:qFormat/>
    <w:rsid w:val="0041452B"/>
  </w:style>
  <w:style w:type="character" w:customStyle="1" w:styleId="WW8Num19z1">
    <w:name w:val="WW8Num19z1"/>
    <w:uiPriority w:val="99"/>
    <w:qFormat/>
    <w:rsid w:val="0041452B"/>
  </w:style>
  <w:style w:type="character" w:customStyle="1" w:styleId="WW8Num19z2">
    <w:name w:val="WW8Num19z2"/>
    <w:uiPriority w:val="99"/>
    <w:qFormat/>
    <w:rsid w:val="0041452B"/>
  </w:style>
  <w:style w:type="character" w:customStyle="1" w:styleId="WW8Num19z3">
    <w:name w:val="WW8Num19z3"/>
    <w:uiPriority w:val="99"/>
    <w:qFormat/>
    <w:rsid w:val="0041452B"/>
  </w:style>
  <w:style w:type="character" w:customStyle="1" w:styleId="WW8Num19z4">
    <w:name w:val="WW8Num19z4"/>
    <w:uiPriority w:val="99"/>
    <w:qFormat/>
    <w:rsid w:val="0041452B"/>
  </w:style>
  <w:style w:type="character" w:customStyle="1" w:styleId="WW8Num19z5">
    <w:name w:val="WW8Num19z5"/>
    <w:uiPriority w:val="99"/>
    <w:qFormat/>
    <w:rsid w:val="0041452B"/>
  </w:style>
  <w:style w:type="character" w:customStyle="1" w:styleId="WW8Num19z6">
    <w:name w:val="WW8Num19z6"/>
    <w:uiPriority w:val="99"/>
    <w:qFormat/>
    <w:rsid w:val="0041452B"/>
  </w:style>
  <w:style w:type="character" w:customStyle="1" w:styleId="WW8Num19z7">
    <w:name w:val="WW8Num19z7"/>
    <w:uiPriority w:val="99"/>
    <w:qFormat/>
    <w:rsid w:val="0041452B"/>
  </w:style>
  <w:style w:type="character" w:customStyle="1" w:styleId="WW8Num19z8">
    <w:name w:val="WW8Num19z8"/>
    <w:uiPriority w:val="99"/>
    <w:qFormat/>
    <w:rsid w:val="0041452B"/>
  </w:style>
  <w:style w:type="character" w:customStyle="1" w:styleId="WW8Num4z1">
    <w:name w:val="WW8Num4z1"/>
    <w:uiPriority w:val="99"/>
    <w:qFormat/>
    <w:rsid w:val="0041452B"/>
  </w:style>
  <w:style w:type="character" w:customStyle="1" w:styleId="WW8Num4z2">
    <w:name w:val="WW8Num4z2"/>
    <w:uiPriority w:val="99"/>
    <w:qFormat/>
    <w:rsid w:val="0041452B"/>
  </w:style>
  <w:style w:type="character" w:customStyle="1" w:styleId="WW8Num4z3">
    <w:name w:val="WW8Num4z3"/>
    <w:uiPriority w:val="99"/>
    <w:qFormat/>
    <w:rsid w:val="0041452B"/>
  </w:style>
  <w:style w:type="character" w:customStyle="1" w:styleId="WW8Num4z4">
    <w:name w:val="WW8Num4z4"/>
    <w:uiPriority w:val="99"/>
    <w:qFormat/>
    <w:rsid w:val="0041452B"/>
  </w:style>
  <w:style w:type="character" w:customStyle="1" w:styleId="WW8Num4z5">
    <w:name w:val="WW8Num4z5"/>
    <w:uiPriority w:val="99"/>
    <w:qFormat/>
    <w:rsid w:val="0041452B"/>
  </w:style>
  <w:style w:type="character" w:customStyle="1" w:styleId="WW8Num4z6">
    <w:name w:val="WW8Num4z6"/>
    <w:uiPriority w:val="99"/>
    <w:qFormat/>
    <w:rsid w:val="0041452B"/>
  </w:style>
  <w:style w:type="character" w:customStyle="1" w:styleId="WW8Num4z7">
    <w:name w:val="WW8Num4z7"/>
    <w:uiPriority w:val="99"/>
    <w:qFormat/>
    <w:rsid w:val="0041452B"/>
  </w:style>
  <w:style w:type="character" w:customStyle="1" w:styleId="WW8Num4z8">
    <w:name w:val="WW8Num4z8"/>
    <w:uiPriority w:val="99"/>
    <w:qFormat/>
    <w:rsid w:val="0041452B"/>
  </w:style>
  <w:style w:type="character" w:customStyle="1" w:styleId="WW8Num5z1">
    <w:name w:val="WW8Num5z1"/>
    <w:uiPriority w:val="99"/>
    <w:qFormat/>
    <w:rsid w:val="0041452B"/>
  </w:style>
  <w:style w:type="character" w:customStyle="1" w:styleId="WW8Num5z2">
    <w:name w:val="WW8Num5z2"/>
    <w:uiPriority w:val="99"/>
    <w:qFormat/>
    <w:rsid w:val="0041452B"/>
  </w:style>
  <w:style w:type="character" w:customStyle="1" w:styleId="WW8Num5z3">
    <w:name w:val="WW8Num5z3"/>
    <w:uiPriority w:val="99"/>
    <w:qFormat/>
    <w:rsid w:val="0041452B"/>
  </w:style>
  <w:style w:type="character" w:customStyle="1" w:styleId="WW8Num5z4">
    <w:name w:val="WW8Num5z4"/>
    <w:uiPriority w:val="99"/>
    <w:qFormat/>
    <w:rsid w:val="0041452B"/>
  </w:style>
  <w:style w:type="character" w:customStyle="1" w:styleId="WW8Num5z5">
    <w:name w:val="WW8Num5z5"/>
    <w:uiPriority w:val="99"/>
    <w:qFormat/>
    <w:rsid w:val="0041452B"/>
  </w:style>
  <w:style w:type="character" w:customStyle="1" w:styleId="WW8Num5z6">
    <w:name w:val="WW8Num5z6"/>
    <w:uiPriority w:val="99"/>
    <w:qFormat/>
    <w:rsid w:val="0041452B"/>
  </w:style>
  <w:style w:type="character" w:customStyle="1" w:styleId="WW8Num5z7">
    <w:name w:val="WW8Num5z7"/>
    <w:uiPriority w:val="99"/>
    <w:qFormat/>
    <w:rsid w:val="0041452B"/>
  </w:style>
  <w:style w:type="character" w:customStyle="1" w:styleId="WW8Num5z8">
    <w:name w:val="WW8Num5z8"/>
    <w:uiPriority w:val="99"/>
    <w:qFormat/>
    <w:rsid w:val="0041452B"/>
  </w:style>
  <w:style w:type="character" w:customStyle="1" w:styleId="WW8Num6z1">
    <w:name w:val="WW8Num6z1"/>
    <w:uiPriority w:val="99"/>
    <w:qFormat/>
    <w:rsid w:val="0041452B"/>
  </w:style>
  <w:style w:type="character" w:customStyle="1" w:styleId="WW8Num6z2">
    <w:name w:val="WW8Num6z2"/>
    <w:uiPriority w:val="99"/>
    <w:qFormat/>
    <w:rsid w:val="0041452B"/>
  </w:style>
  <w:style w:type="character" w:customStyle="1" w:styleId="WW8Num6z3">
    <w:name w:val="WW8Num6z3"/>
    <w:uiPriority w:val="99"/>
    <w:qFormat/>
    <w:rsid w:val="0041452B"/>
  </w:style>
  <w:style w:type="character" w:customStyle="1" w:styleId="WW8Num6z4">
    <w:name w:val="WW8Num6z4"/>
    <w:uiPriority w:val="99"/>
    <w:qFormat/>
    <w:rsid w:val="0041452B"/>
  </w:style>
  <w:style w:type="character" w:customStyle="1" w:styleId="WW8Num6z5">
    <w:name w:val="WW8Num6z5"/>
    <w:uiPriority w:val="99"/>
    <w:qFormat/>
    <w:rsid w:val="0041452B"/>
  </w:style>
  <w:style w:type="character" w:customStyle="1" w:styleId="WW8Num6z6">
    <w:name w:val="WW8Num6z6"/>
    <w:uiPriority w:val="99"/>
    <w:qFormat/>
    <w:rsid w:val="0041452B"/>
  </w:style>
  <w:style w:type="character" w:customStyle="1" w:styleId="WW8Num6z7">
    <w:name w:val="WW8Num6z7"/>
    <w:uiPriority w:val="99"/>
    <w:qFormat/>
    <w:rsid w:val="0041452B"/>
  </w:style>
  <w:style w:type="character" w:customStyle="1" w:styleId="WW8Num6z8">
    <w:name w:val="WW8Num6z8"/>
    <w:uiPriority w:val="99"/>
    <w:qFormat/>
    <w:rsid w:val="0041452B"/>
  </w:style>
  <w:style w:type="character" w:customStyle="1" w:styleId="WW8Num7z1">
    <w:name w:val="WW8Num7z1"/>
    <w:uiPriority w:val="99"/>
    <w:qFormat/>
    <w:rsid w:val="0041452B"/>
  </w:style>
  <w:style w:type="character" w:customStyle="1" w:styleId="WW8Num7z2">
    <w:name w:val="WW8Num7z2"/>
    <w:uiPriority w:val="99"/>
    <w:qFormat/>
    <w:rsid w:val="0041452B"/>
  </w:style>
  <w:style w:type="character" w:customStyle="1" w:styleId="WW8Num7z3">
    <w:name w:val="WW8Num7z3"/>
    <w:uiPriority w:val="99"/>
    <w:qFormat/>
    <w:rsid w:val="0041452B"/>
  </w:style>
  <w:style w:type="character" w:customStyle="1" w:styleId="WW8Num7z4">
    <w:name w:val="WW8Num7z4"/>
    <w:uiPriority w:val="99"/>
    <w:qFormat/>
    <w:rsid w:val="0041452B"/>
  </w:style>
  <w:style w:type="character" w:customStyle="1" w:styleId="WW8Num7z5">
    <w:name w:val="WW8Num7z5"/>
    <w:uiPriority w:val="99"/>
    <w:qFormat/>
    <w:rsid w:val="0041452B"/>
  </w:style>
  <w:style w:type="character" w:customStyle="1" w:styleId="WW8Num7z6">
    <w:name w:val="WW8Num7z6"/>
    <w:uiPriority w:val="99"/>
    <w:qFormat/>
    <w:rsid w:val="0041452B"/>
  </w:style>
  <w:style w:type="character" w:customStyle="1" w:styleId="WW8Num7z7">
    <w:name w:val="WW8Num7z7"/>
    <w:uiPriority w:val="99"/>
    <w:qFormat/>
    <w:rsid w:val="0041452B"/>
  </w:style>
  <w:style w:type="character" w:customStyle="1" w:styleId="WW8Num7z8">
    <w:name w:val="WW8Num7z8"/>
    <w:uiPriority w:val="99"/>
    <w:qFormat/>
    <w:rsid w:val="0041452B"/>
  </w:style>
  <w:style w:type="character" w:customStyle="1" w:styleId="WW8Num8z1">
    <w:name w:val="WW8Num8z1"/>
    <w:uiPriority w:val="99"/>
    <w:qFormat/>
    <w:rsid w:val="0041452B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41452B"/>
  </w:style>
  <w:style w:type="character" w:customStyle="1" w:styleId="WW8Num8z3">
    <w:name w:val="WW8Num8z3"/>
    <w:uiPriority w:val="99"/>
    <w:qFormat/>
    <w:rsid w:val="0041452B"/>
  </w:style>
  <w:style w:type="character" w:customStyle="1" w:styleId="WW8Num8z4">
    <w:name w:val="WW8Num8z4"/>
    <w:uiPriority w:val="99"/>
    <w:qFormat/>
    <w:rsid w:val="0041452B"/>
  </w:style>
  <w:style w:type="character" w:customStyle="1" w:styleId="WW8Num8z5">
    <w:name w:val="WW8Num8z5"/>
    <w:uiPriority w:val="99"/>
    <w:qFormat/>
    <w:rsid w:val="0041452B"/>
  </w:style>
  <w:style w:type="character" w:customStyle="1" w:styleId="WW8Num8z6">
    <w:name w:val="WW8Num8z6"/>
    <w:uiPriority w:val="99"/>
    <w:qFormat/>
    <w:rsid w:val="0041452B"/>
  </w:style>
  <w:style w:type="character" w:customStyle="1" w:styleId="WW8Num8z7">
    <w:name w:val="WW8Num8z7"/>
    <w:uiPriority w:val="99"/>
    <w:qFormat/>
    <w:rsid w:val="0041452B"/>
  </w:style>
  <w:style w:type="character" w:customStyle="1" w:styleId="WW8Num8z8">
    <w:name w:val="WW8Num8z8"/>
    <w:uiPriority w:val="99"/>
    <w:qFormat/>
    <w:rsid w:val="0041452B"/>
  </w:style>
  <w:style w:type="character" w:customStyle="1" w:styleId="WW8Num10z1">
    <w:name w:val="WW8Num10z1"/>
    <w:uiPriority w:val="99"/>
    <w:qFormat/>
    <w:rsid w:val="0041452B"/>
  </w:style>
  <w:style w:type="character" w:customStyle="1" w:styleId="WW8Num10z2">
    <w:name w:val="WW8Num10z2"/>
    <w:uiPriority w:val="99"/>
    <w:qFormat/>
    <w:rsid w:val="0041452B"/>
  </w:style>
  <w:style w:type="character" w:customStyle="1" w:styleId="WW8Num10z3">
    <w:name w:val="WW8Num10z3"/>
    <w:uiPriority w:val="99"/>
    <w:qFormat/>
    <w:rsid w:val="0041452B"/>
  </w:style>
  <w:style w:type="character" w:customStyle="1" w:styleId="WW8Num10z4">
    <w:name w:val="WW8Num10z4"/>
    <w:uiPriority w:val="99"/>
    <w:qFormat/>
    <w:rsid w:val="0041452B"/>
  </w:style>
  <w:style w:type="character" w:customStyle="1" w:styleId="WW8Num10z5">
    <w:name w:val="WW8Num10z5"/>
    <w:uiPriority w:val="99"/>
    <w:qFormat/>
    <w:rsid w:val="0041452B"/>
  </w:style>
  <w:style w:type="character" w:customStyle="1" w:styleId="WW8Num10z6">
    <w:name w:val="WW8Num10z6"/>
    <w:uiPriority w:val="99"/>
    <w:qFormat/>
    <w:rsid w:val="0041452B"/>
  </w:style>
  <w:style w:type="character" w:customStyle="1" w:styleId="WW8Num10z7">
    <w:name w:val="WW8Num10z7"/>
    <w:uiPriority w:val="99"/>
    <w:qFormat/>
    <w:rsid w:val="0041452B"/>
  </w:style>
  <w:style w:type="character" w:customStyle="1" w:styleId="WW8Num10z8">
    <w:name w:val="WW8Num10z8"/>
    <w:uiPriority w:val="99"/>
    <w:qFormat/>
    <w:rsid w:val="0041452B"/>
  </w:style>
  <w:style w:type="character" w:customStyle="1" w:styleId="WW8Num11z1">
    <w:name w:val="WW8Num11z1"/>
    <w:uiPriority w:val="99"/>
    <w:qFormat/>
    <w:rsid w:val="0041452B"/>
    <w:rPr>
      <w:sz w:val="20"/>
    </w:rPr>
  </w:style>
  <w:style w:type="character" w:customStyle="1" w:styleId="WW8Num11z2">
    <w:name w:val="WW8Num11z2"/>
    <w:uiPriority w:val="99"/>
    <w:qFormat/>
    <w:rsid w:val="0041452B"/>
  </w:style>
  <w:style w:type="character" w:customStyle="1" w:styleId="WW8Num11z3">
    <w:name w:val="WW8Num11z3"/>
    <w:uiPriority w:val="99"/>
    <w:qFormat/>
    <w:rsid w:val="0041452B"/>
  </w:style>
  <w:style w:type="character" w:customStyle="1" w:styleId="WW8Num11z4">
    <w:name w:val="WW8Num11z4"/>
    <w:uiPriority w:val="99"/>
    <w:qFormat/>
    <w:rsid w:val="0041452B"/>
  </w:style>
  <w:style w:type="character" w:customStyle="1" w:styleId="WW8Num11z5">
    <w:name w:val="WW8Num11z5"/>
    <w:uiPriority w:val="99"/>
    <w:qFormat/>
    <w:rsid w:val="0041452B"/>
  </w:style>
  <w:style w:type="character" w:customStyle="1" w:styleId="WW8Num11z6">
    <w:name w:val="WW8Num11z6"/>
    <w:uiPriority w:val="99"/>
    <w:qFormat/>
    <w:rsid w:val="0041452B"/>
  </w:style>
  <w:style w:type="character" w:customStyle="1" w:styleId="WW8Num11z7">
    <w:name w:val="WW8Num11z7"/>
    <w:uiPriority w:val="99"/>
    <w:qFormat/>
    <w:rsid w:val="0041452B"/>
  </w:style>
  <w:style w:type="character" w:customStyle="1" w:styleId="WW8Num11z8">
    <w:name w:val="WW8Num11z8"/>
    <w:uiPriority w:val="99"/>
    <w:qFormat/>
    <w:rsid w:val="0041452B"/>
  </w:style>
  <w:style w:type="character" w:customStyle="1" w:styleId="WW8Num12z2">
    <w:name w:val="WW8Num12z2"/>
    <w:uiPriority w:val="99"/>
    <w:qFormat/>
    <w:rsid w:val="0041452B"/>
    <w:rPr>
      <w:rFonts w:ascii="Wingdings" w:hAnsi="Wingdings"/>
    </w:rPr>
  </w:style>
  <w:style w:type="character" w:customStyle="1" w:styleId="WW8Num12z3">
    <w:name w:val="WW8Num12z3"/>
    <w:uiPriority w:val="99"/>
    <w:qFormat/>
    <w:rsid w:val="0041452B"/>
    <w:rPr>
      <w:rFonts w:ascii="Symbol" w:hAnsi="Symbol"/>
    </w:rPr>
  </w:style>
  <w:style w:type="character" w:customStyle="1" w:styleId="WW8Num12z4">
    <w:name w:val="WW8Num12z4"/>
    <w:uiPriority w:val="99"/>
    <w:qFormat/>
    <w:rsid w:val="0041452B"/>
    <w:rPr>
      <w:rFonts w:ascii="Courier New" w:hAnsi="Courier New"/>
    </w:rPr>
  </w:style>
  <w:style w:type="character" w:customStyle="1" w:styleId="WW8Num13z1">
    <w:name w:val="WW8Num13z1"/>
    <w:uiPriority w:val="99"/>
    <w:qFormat/>
    <w:rsid w:val="0041452B"/>
  </w:style>
  <w:style w:type="character" w:customStyle="1" w:styleId="WW8Num13z2">
    <w:name w:val="WW8Num13z2"/>
    <w:uiPriority w:val="99"/>
    <w:qFormat/>
    <w:rsid w:val="0041452B"/>
  </w:style>
  <w:style w:type="character" w:customStyle="1" w:styleId="WW8Num13z3">
    <w:name w:val="WW8Num13z3"/>
    <w:uiPriority w:val="99"/>
    <w:qFormat/>
    <w:rsid w:val="0041452B"/>
  </w:style>
  <w:style w:type="character" w:customStyle="1" w:styleId="WW8Num13z4">
    <w:name w:val="WW8Num13z4"/>
    <w:uiPriority w:val="99"/>
    <w:qFormat/>
    <w:rsid w:val="0041452B"/>
  </w:style>
  <w:style w:type="character" w:customStyle="1" w:styleId="WW8Num13z5">
    <w:name w:val="WW8Num13z5"/>
    <w:uiPriority w:val="99"/>
    <w:qFormat/>
    <w:rsid w:val="0041452B"/>
  </w:style>
  <w:style w:type="character" w:customStyle="1" w:styleId="WW8Num13z6">
    <w:name w:val="WW8Num13z6"/>
    <w:uiPriority w:val="99"/>
    <w:qFormat/>
    <w:rsid w:val="0041452B"/>
  </w:style>
  <w:style w:type="character" w:customStyle="1" w:styleId="WW8Num13z7">
    <w:name w:val="WW8Num13z7"/>
    <w:uiPriority w:val="99"/>
    <w:qFormat/>
    <w:rsid w:val="0041452B"/>
  </w:style>
  <w:style w:type="character" w:customStyle="1" w:styleId="WW8Num13z8">
    <w:name w:val="WW8Num13z8"/>
    <w:uiPriority w:val="99"/>
    <w:qFormat/>
    <w:rsid w:val="0041452B"/>
  </w:style>
  <w:style w:type="character" w:customStyle="1" w:styleId="WW8Num14z1">
    <w:name w:val="WW8Num14z1"/>
    <w:uiPriority w:val="99"/>
    <w:qFormat/>
    <w:rsid w:val="0041452B"/>
  </w:style>
  <w:style w:type="character" w:customStyle="1" w:styleId="WW8Num14z2">
    <w:name w:val="WW8Num14z2"/>
    <w:uiPriority w:val="99"/>
    <w:qFormat/>
    <w:rsid w:val="0041452B"/>
  </w:style>
  <w:style w:type="character" w:customStyle="1" w:styleId="WW8Num14z3">
    <w:name w:val="WW8Num14z3"/>
    <w:uiPriority w:val="99"/>
    <w:qFormat/>
    <w:rsid w:val="0041452B"/>
  </w:style>
  <w:style w:type="character" w:customStyle="1" w:styleId="WW8Num14z4">
    <w:name w:val="WW8Num14z4"/>
    <w:uiPriority w:val="99"/>
    <w:qFormat/>
    <w:rsid w:val="0041452B"/>
  </w:style>
  <w:style w:type="character" w:customStyle="1" w:styleId="WW8Num14z5">
    <w:name w:val="WW8Num14z5"/>
    <w:uiPriority w:val="99"/>
    <w:qFormat/>
    <w:rsid w:val="0041452B"/>
  </w:style>
  <w:style w:type="character" w:customStyle="1" w:styleId="WW8Num14z6">
    <w:name w:val="WW8Num14z6"/>
    <w:uiPriority w:val="99"/>
    <w:qFormat/>
    <w:rsid w:val="0041452B"/>
  </w:style>
  <w:style w:type="character" w:customStyle="1" w:styleId="WW8Num14z7">
    <w:name w:val="WW8Num14z7"/>
    <w:uiPriority w:val="99"/>
    <w:qFormat/>
    <w:rsid w:val="0041452B"/>
  </w:style>
  <w:style w:type="character" w:customStyle="1" w:styleId="WW8Num14z8">
    <w:name w:val="WW8Num14z8"/>
    <w:uiPriority w:val="99"/>
    <w:qFormat/>
    <w:rsid w:val="0041452B"/>
  </w:style>
  <w:style w:type="character" w:customStyle="1" w:styleId="WW8Num15z1">
    <w:name w:val="WW8Num15z1"/>
    <w:uiPriority w:val="99"/>
    <w:qFormat/>
    <w:rsid w:val="0041452B"/>
  </w:style>
  <w:style w:type="character" w:customStyle="1" w:styleId="WW8Num15z2">
    <w:name w:val="WW8Num15z2"/>
    <w:uiPriority w:val="99"/>
    <w:qFormat/>
    <w:rsid w:val="0041452B"/>
  </w:style>
  <w:style w:type="character" w:customStyle="1" w:styleId="WW8Num15z3">
    <w:name w:val="WW8Num15z3"/>
    <w:uiPriority w:val="99"/>
    <w:qFormat/>
    <w:rsid w:val="0041452B"/>
  </w:style>
  <w:style w:type="character" w:customStyle="1" w:styleId="WW8Num15z4">
    <w:name w:val="WW8Num15z4"/>
    <w:uiPriority w:val="99"/>
    <w:qFormat/>
    <w:rsid w:val="0041452B"/>
  </w:style>
  <w:style w:type="character" w:customStyle="1" w:styleId="WW8Num15z5">
    <w:name w:val="WW8Num15z5"/>
    <w:uiPriority w:val="99"/>
    <w:qFormat/>
    <w:rsid w:val="0041452B"/>
  </w:style>
  <w:style w:type="character" w:customStyle="1" w:styleId="WW8Num15z6">
    <w:name w:val="WW8Num15z6"/>
    <w:uiPriority w:val="99"/>
    <w:qFormat/>
    <w:rsid w:val="0041452B"/>
  </w:style>
  <w:style w:type="character" w:customStyle="1" w:styleId="WW8Num15z7">
    <w:name w:val="WW8Num15z7"/>
    <w:uiPriority w:val="99"/>
    <w:qFormat/>
    <w:rsid w:val="0041452B"/>
  </w:style>
  <w:style w:type="character" w:customStyle="1" w:styleId="WW8Num15z8">
    <w:name w:val="WW8Num15z8"/>
    <w:uiPriority w:val="99"/>
    <w:qFormat/>
    <w:rsid w:val="0041452B"/>
  </w:style>
  <w:style w:type="character" w:customStyle="1" w:styleId="WW8Num16z1">
    <w:name w:val="WW8Num16z1"/>
    <w:uiPriority w:val="99"/>
    <w:qFormat/>
    <w:rsid w:val="0041452B"/>
  </w:style>
  <w:style w:type="character" w:customStyle="1" w:styleId="WW8Num16z2">
    <w:name w:val="WW8Num16z2"/>
    <w:uiPriority w:val="99"/>
    <w:qFormat/>
    <w:rsid w:val="0041452B"/>
  </w:style>
  <w:style w:type="character" w:customStyle="1" w:styleId="WW8Num16z3">
    <w:name w:val="WW8Num16z3"/>
    <w:uiPriority w:val="99"/>
    <w:qFormat/>
    <w:rsid w:val="0041452B"/>
  </w:style>
  <w:style w:type="character" w:customStyle="1" w:styleId="WW8Num16z4">
    <w:name w:val="WW8Num16z4"/>
    <w:uiPriority w:val="99"/>
    <w:qFormat/>
    <w:rsid w:val="0041452B"/>
  </w:style>
  <w:style w:type="character" w:customStyle="1" w:styleId="WW8Num16z5">
    <w:name w:val="WW8Num16z5"/>
    <w:uiPriority w:val="99"/>
    <w:qFormat/>
    <w:rsid w:val="0041452B"/>
  </w:style>
  <w:style w:type="character" w:customStyle="1" w:styleId="WW8Num16z6">
    <w:name w:val="WW8Num16z6"/>
    <w:uiPriority w:val="99"/>
    <w:qFormat/>
    <w:rsid w:val="0041452B"/>
  </w:style>
  <w:style w:type="character" w:customStyle="1" w:styleId="WW8Num16z7">
    <w:name w:val="WW8Num16z7"/>
    <w:uiPriority w:val="99"/>
    <w:qFormat/>
    <w:rsid w:val="0041452B"/>
  </w:style>
  <w:style w:type="character" w:customStyle="1" w:styleId="WW8Num16z8">
    <w:name w:val="WW8Num16z8"/>
    <w:uiPriority w:val="99"/>
    <w:qFormat/>
    <w:rsid w:val="0041452B"/>
  </w:style>
  <w:style w:type="character" w:customStyle="1" w:styleId="affffffff1">
    <w:name w:val="Символ нумерации"/>
    <w:uiPriority w:val="99"/>
    <w:qFormat/>
    <w:rsid w:val="0041452B"/>
  </w:style>
  <w:style w:type="paragraph" w:customStyle="1" w:styleId="1ffff3">
    <w:name w:val="Название1"/>
    <w:basedOn w:val="a2"/>
    <w:uiPriority w:val="99"/>
    <w:qFormat/>
    <w:rsid w:val="0041452B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41452B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41452B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41452B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41452B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41452B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41452B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41452B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41452B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41452B"/>
    <w:rPr>
      <w:sz w:val="24"/>
    </w:rPr>
  </w:style>
  <w:style w:type="character" w:customStyle="1" w:styleId="501">
    <w:name w:val="Знак Знак501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41452B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41452B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41452B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41452B"/>
    <w:rPr>
      <w:rFonts w:cs="Times New Roman"/>
    </w:rPr>
  </w:style>
  <w:style w:type="character" w:customStyle="1" w:styleId="Heading12">
    <w:name w:val="Heading 12 Знак Знак"/>
    <w:uiPriority w:val="99"/>
    <w:qFormat/>
    <w:rsid w:val="0041452B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41452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41452B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41452B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41452B"/>
    <w:rPr>
      <w:lang w:eastAsia="en-US"/>
    </w:rPr>
  </w:style>
  <w:style w:type="character" w:customStyle="1" w:styleId="225">
    <w:name w:val="Заголовок 2 Знак2"/>
    <w:uiPriority w:val="99"/>
    <w:qFormat/>
    <w:rsid w:val="0041452B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41452B"/>
    <w:rPr>
      <w:sz w:val="24"/>
    </w:rPr>
  </w:style>
  <w:style w:type="paragraph" w:customStyle="1" w:styleId="paragraf2">
    <w:name w:val="paragraf2"/>
    <w:basedOn w:val="a2"/>
    <w:uiPriority w:val="99"/>
    <w:qFormat/>
    <w:rsid w:val="0041452B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41452B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41452B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41452B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41452B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41452B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41452B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41452B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41452B"/>
    <w:rPr>
      <w:color w:val="auto"/>
    </w:rPr>
  </w:style>
  <w:style w:type="paragraph" w:customStyle="1" w:styleId="affffffff3">
    <w:name w:val="Обычный.Нормальный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41452B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41452B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41452B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41452B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41452B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41452B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41452B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41452B"/>
    <w:rPr>
      <w:i/>
    </w:rPr>
  </w:style>
  <w:style w:type="character" w:customStyle="1" w:styleId="font2">
    <w:name w:val="font2"/>
    <w:uiPriority w:val="99"/>
    <w:qFormat/>
    <w:rsid w:val="0041452B"/>
  </w:style>
  <w:style w:type="character" w:customStyle="1" w:styleId="keyworddef1">
    <w:name w:val="keyword_def1"/>
    <w:uiPriority w:val="99"/>
    <w:qFormat/>
    <w:rsid w:val="0041452B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41452B"/>
    <w:rPr>
      <w:b/>
    </w:rPr>
  </w:style>
  <w:style w:type="paragraph" w:customStyle="1" w:styleId="affffffff5">
    <w:name w:val="Текст документа"/>
    <w:basedOn w:val="a2"/>
    <w:uiPriority w:val="99"/>
    <w:qFormat/>
    <w:rsid w:val="0041452B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41452B"/>
    <w:rPr>
      <w:i/>
    </w:rPr>
  </w:style>
  <w:style w:type="paragraph" w:customStyle="1" w:styleId="Style164">
    <w:name w:val="Style16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41452B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41452B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41452B"/>
    <w:rPr>
      <w:i/>
    </w:rPr>
  </w:style>
  <w:style w:type="paragraph" w:customStyle="1" w:styleId="68">
    <w:name w:val="Обычный (веб)6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41452B"/>
  </w:style>
  <w:style w:type="character" w:customStyle="1" w:styleId="pav31">
    <w:name w:val="pav31"/>
    <w:uiPriority w:val="99"/>
    <w:qFormat/>
    <w:rsid w:val="0041452B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41452B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41452B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41452B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41452B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41452B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41452B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41452B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41452B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41452B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41452B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41452B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41452B"/>
  </w:style>
  <w:style w:type="character" w:customStyle="1" w:styleId="fontstyle160">
    <w:name w:val="fontstyle16"/>
    <w:uiPriority w:val="99"/>
    <w:qFormat/>
    <w:rsid w:val="0041452B"/>
  </w:style>
  <w:style w:type="character" w:customStyle="1" w:styleId="noprint">
    <w:name w:val="noprint"/>
    <w:uiPriority w:val="99"/>
    <w:qFormat/>
    <w:rsid w:val="0041452B"/>
  </w:style>
  <w:style w:type="paragraph" w:customStyle="1" w:styleId="center">
    <w:name w:val="cent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41452B"/>
  </w:style>
  <w:style w:type="character" w:customStyle="1" w:styleId="Typewriter">
    <w:name w:val="Typewriter"/>
    <w:uiPriority w:val="99"/>
    <w:qFormat/>
    <w:rsid w:val="0041452B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41452B"/>
  </w:style>
  <w:style w:type="character" w:customStyle="1" w:styleId="texample">
    <w:name w:val="texample"/>
    <w:uiPriority w:val="99"/>
    <w:qFormat/>
    <w:rsid w:val="0041452B"/>
  </w:style>
  <w:style w:type="character" w:customStyle="1" w:styleId="sentence">
    <w:name w:val="sentence"/>
    <w:uiPriority w:val="99"/>
    <w:qFormat/>
    <w:rsid w:val="0041452B"/>
  </w:style>
  <w:style w:type="character" w:customStyle="1" w:styleId="input">
    <w:name w:val="input"/>
    <w:uiPriority w:val="99"/>
    <w:qFormat/>
    <w:rsid w:val="0041452B"/>
  </w:style>
  <w:style w:type="character" w:customStyle="1" w:styleId="xmlemitalic">
    <w:name w:val="xml_em_italic"/>
    <w:uiPriority w:val="99"/>
    <w:qFormat/>
    <w:rsid w:val="0041452B"/>
  </w:style>
  <w:style w:type="character" w:customStyle="1" w:styleId="serp-urlitem">
    <w:name w:val="serp-url__item"/>
    <w:uiPriority w:val="99"/>
    <w:qFormat/>
    <w:rsid w:val="0041452B"/>
  </w:style>
  <w:style w:type="character" w:customStyle="1" w:styleId="1ffff9">
    <w:name w:val="Гиперссылка1"/>
    <w:uiPriority w:val="99"/>
    <w:qFormat/>
    <w:rsid w:val="0041452B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41452B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41452B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41452B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41452B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41452B"/>
  </w:style>
  <w:style w:type="character" w:customStyle="1" w:styleId="zagl">
    <w:name w:val="zagl"/>
    <w:uiPriority w:val="99"/>
    <w:qFormat/>
    <w:rsid w:val="0041452B"/>
  </w:style>
  <w:style w:type="character" w:customStyle="1" w:styleId="FontStyle135">
    <w:name w:val="Font Style135"/>
    <w:uiPriority w:val="99"/>
    <w:qFormat/>
    <w:rsid w:val="0041452B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41452B"/>
    <w:rPr>
      <w:vanish/>
    </w:rPr>
  </w:style>
  <w:style w:type="character" w:customStyle="1" w:styleId="butback">
    <w:name w:val="butback"/>
    <w:uiPriority w:val="99"/>
    <w:qFormat/>
    <w:rsid w:val="0041452B"/>
  </w:style>
  <w:style w:type="character" w:customStyle="1" w:styleId="3f8">
    <w:name w:val="Основной текст Знак Знак3"/>
    <w:uiPriority w:val="99"/>
    <w:locked/>
    <w:rsid w:val="0041452B"/>
    <w:rPr>
      <w:sz w:val="24"/>
      <w:lang w:val="ru-RU" w:eastAsia="ru-RU"/>
    </w:rPr>
  </w:style>
  <w:style w:type="character" w:customStyle="1" w:styleId="a30">
    <w:name w:val="a3"/>
    <w:uiPriority w:val="99"/>
    <w:qFormat/>
    <w:rsid w:val="0041452B"/>
  </w:style>
  <w:style w:type="character" w:customStyle="1" w:styleId="formula">
    <w:name w:val="formula"/>
    <w:uiPriority w:val="99"/>
    <w:qFormat/>
    <w:rsid w:val="0041452B"/>
  </w:style>
  <w:style w:type="character" w:customStyle="1" w:styleId="style170">
    <w:name w:val="style17"/>
    <w:uiPriority w:val="99"/>
    <w:qFormat/>
    <w:rsid w:val="0041452B"/>
  </w:style>
  <w:style w:type="character" w:customStyle="1" w:styleId="texhtml">
    <w:name w:val="texhtml"/>
    <w:uiPriority w:val="99"/>
    <w:qFormat/>
    <w:rsid w:val="0041452B"/>
  </w:style>
  <w:style w:type="character" w:customStyle="1" w:styleId="style230">
    <w:name w:val="style23"/>
    <w:uiPriority w:val="99"/>
    <w:qFormat/>
    <w:rsid w:val="0041452B"/>
  </w:style>
  <w:style w:type="character" w:customStyle="1" w:styleId="BodyTextChar1">
    <w:name w:val="Body Text Char1"/>
    <w:uiPriority w:val="99"/>
    <w:qFormat/>
    <w:locked/>
    <w:rsid w:val="0041452B"/>
    <w:rPr>
      <w:sz w:val="24"/>
      <w:lang w:eastAsia="ru-RU"/>
    </w:rPr>
  </w:style>
  <w:style w:type="character" w:customStyle="1" w:styleId="FontStyle29">
    <w:name w:val="Font Style29"/>
    <w:uiPriority w:val="99"/>
    <w:qFormat/>
    <w:rsid w:val="0041452B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41452B"/>
  </w:style>
  <w:style w:type="character" w:customStyle="1" w:styleId="answer-source">
    <w:name w:val="answer-source"/>
    <w:uiPriority w:val="99"/>
    <w:qFormat/>
    <w:rsid w:val="0041452B"/>
  </w:style>
  <w:style w:type="character" w:customStyle="1" w:styleId="reftag">
    <w:name w:val="reftag"/>
    <w:uiPriority w:val="99"/>
    <w:qFormat/>
    <w:rsid w:val="0041452B"/>
  </w:style>
  <w:style w:type="character" w:customStyle="1" w:styleId="tgc">
    <w:name w:val="_tgc"/>
    <w:uiPriority w:val="99"/>
    <w:qFormat/>
    <w:rsid w:val="0041452B"/>
  </w:style>
  <w:style w:type="paragraph" w:customStyle="1" w:styleId="Style134">
    <w:name w:val="Style13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41452B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41452B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41452B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41452B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41452B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41452B"/>
  </w:style>
  <w:style w:type="character" w:customStyle="1" w:styleId="s13">
    <w:name w:val="s13"/>
    <w:uiPriority w:val="99"/>
    <w:qFormat/>
    <w:rsid w:val="0041452B"/>
  </w:style>
  <w:style w:type="paragraph" w:customStyle="1" w:styleId="p29">
    <w:name w:val="p29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41452B"/>
  </w:style>
  <w:style w:type="character" w:customStyle="1" w:styleId="s15">
    <w:name w:val="s15"/>
    <w:uiPriority w:val="99"/>
    <w:qFormat/>
    <w:rsid w:val="0041452B"/>
  </w:style>
  <w:style w:type="paragraph" w:customStyle="1" w:styleId="p33">
    <w:name w:val="p3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41452B"/>
  </w:style>
  <w:style w:type="paragraph" w:customStyle="1" w:styleId="p25">
    <w:name w:val="p25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41452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41452B"/>
    <w:rPr>
      <w:sz w:val="24"/>
    </w:rPr>
  </w:style>
  <w:style w:type="character" w:customStyle="1" w:styleId="1ffffb">
    <w:name w:val="Красная строка Знак1"/>
    <w:uiPriority w:val="99"/>
    <w:qFormat/>
    <w:rsid w:val="0041452B"/>
    <w:rPr>
      <w:sz w:val="24"/>
    </w:rPr>
  </w:style>
  <w:style w:type="character" w:customStyle="1" w:styleId="2610">
    <w:name w:val="Знак Знак261"/>
    <w:uiPriority w:val="99"/>
    <w:qFormat/>
    <w:rsid w:val="0041452B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41452B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41452B"/>
    <w:rPr>
      <w:rFonts w:cs="Times New Roman"/>
    </w:rPr>
  </w:style>
  <w:style w:type="character" w:customStyle="1" w:styleId="2112">
    <w:name w:val="Цитата 2 Знак11"/>
    <w:uiPriority w:val="99"/>
    <w:qFormat/>
    <w:rsid w:val="0041452B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41452B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41452B"/>
    <w:rPr>
      <w:sz w:val="24"/>
    </w:rPr>
  </w:style>
  <w:style w:type="character" w:customStyle="1" w:styleId="613">
    <w:name w:val="Знак6 Знак Знак1"/>
    <w:uiPriority w:val="99"/>
    <w:qFormat/>
    <w:rsid w:val="0041452B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41452B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41452B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41452B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41452B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41452B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41452B"/>
    <w:rPr>
      <w:rFonts w:cs="Times New Roman"/>
    </w:rPr>
  </w:style>
  <w:style w:type="paragraph" w:customStyle="1" w:styleId="p21">
    <w:name w:val="p2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41452B"/>
    <w:rPr>
      <w:color w:val="2C437A"/>
      <w:u w:val="none"/>
    </w:rPr>
  </w:style>
  <w:style w:type="character" w:customStyle="1" w:styleId="700">
    <w:name w:val="Знак Знак70"/>
    <w:uiPriority w:val="99"/>
    <w:qFormat/>
    <w:rsid w:val="0041452B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41452B"/>
    <w:rPr>
      <w:b/>
      <w:sz w:val="28"/>
    </w:rPr>
  </w:style>
  <w:style w:type="character" w:customStyle="1" w:styleId="680">
    <w:name w:val="Знак Знак68"/>
    <w:uiPriority w:val="99"/>
    <w:qFormat/>
    <w:rsid w:val="0041452B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41452B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41452B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41452B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41452B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41452B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41452B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41452B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41452B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41452B"/>
    <w:rPr>
      <w:shd w:val="clear" w:color="auto" w:fill="FFFFFF"/>
    </w:rPr>
  </w:style>
  <w:style w:type="paragraph" w:customStyle="1" w:styleId="WW-Normal">
    <w:name w:val="WW-Normal"/>
    <w:uiPriority w:val="99"/>
    <w:qFormat/>
    <w:rsid w:val="0041452B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41452B"/>
    <w:rPr>
      <w:color w:val="000000"/>
      <w:sz w:val="20"/>
    </w:rPr>
  </w:style>
  <w:style w:type="character" w:customStyle="1" w:styleId="A31">
    <w:name w:val="A3"/>
    <w:uiPriority w:val="99"/>
    <w:qFormat/>
    <w:rsid w:val="0041452B"/>
    <w:rPr>
      <w:b/>
      <w:color w:val="000000"/>
      <w:sz w:val="30"/>
    </w:rPr>
  </w:style>
  <w:style w:type="character" w:customStyle="1" w:styleId="para6">
    <w:name w:val="para6"/>
    <w:uiPriority w:val="99"/>
    <w:qFormat/>
    <w:rsid w:val="0041452B"/>
  </w:style>
  <w:style w:type="character" w:customStyle="1" w:styleId="affffffff9">
    <w:name w:val="Абзац списка Знак"/>
    <w:link w:val="5a"/>
    <w:uiPriority w:val="34"/>
    <w:qFormat/>
    <w:locked/>
    <w:rsid w:val="0041452B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41452B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41452B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41452B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41452B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41452B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41452B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41452B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41452B"/>
    <w:rPr>
      <w:color w:val="808080"/>
    </w:rPr>
  </w:style>
  <w:style w:type="paragraph" w:customStyle="1" w:styleId="small">
    <w:name w:val="small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41452B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41452B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41452B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41452B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41452B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41452B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41452B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41452B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41452B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41452B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41452B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41452B"/>
  </w:style>
  <w:style w:type="paragraph" w:customStyle="1" w:styleId="affffffffc">
    <w:name w:val="_Обычный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41452B"/>
  </w:style>
  <w:style w:type="paragraph" w:customStyle="1" w:styleId="1270">
    <w:name w:val="Стиль по ширине Первая строка:  127 см"/>
    <w:basedOn w:val="a2"/>
    <w:uiPriority w:val="99"/>
    <w:qFormat/>
    <w:rsid w:val="0041452B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41452B"/>
    <w:rPr>
      <w:rFonts w:cs="Times New Roman"/>
    </w:rPr>
  </w:style>
  <w:style w:type="character" w:customStyle="1" w:styleId="hl">
    <w:name w:val="hl"/>
    <w:uiPriority w:val="99"/>
    <w:qFormat/>
    <w:rsid w:val="0041452B"/>
  </w:style>
  <w:style w:type="paragraph" w:customStyle="1" w:styleId="book">
    <w:name w:val="book"/>
    <w:basedOn w:val="a2"/>
    <w:uiPriority w:val="99"/>
    <w:qFormat/>
    <w:rsid w:val="0041452B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41452B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41452B"/>
  </w:style>
  <w:style w:type="paragraph" w:customStyle="1" w:styleId="12a">
    <w:name w:val="стиль12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41452B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41452B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41452B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41452B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41452B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41452B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41452B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41452B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41452B"/>
    <w:rPr>
      <w:rFonts w:ascii="Wingdings" w:hAnsi="Wingdings"/>
    </w:rPr>
  </w:style>
  <w:style w:type="character" w:customStyle="1" w:styleId="WW8Num3z2">
    <w:name w:val="WW8Num3z2"/>
    <w:uiPriority w:val="99"/>
    <w:qFormat/>
    <w:rsid w:val="0041452B"/>
    <w:rPr>
      <w:rFonts w:ascii="Wingdings" w:hAnsi="Wingdings"/>
    </w:rPr>
  </w:style>
  <w:style w:type="character" w:customStyle="1" w:styleId="WW8Num3z3">
    <w:name w:val="WW8Num3z3"/>
    <w:uiPriority w:val="99"/>
    <w:qFormat/>
    <w:rsid w:val="0041452B"/>
    <w:rPr>
      <w:rFonts w:ascii="Symbol" w:hAnsi="Symbol"/>
    </w:rPr>
  </w:style>
  <w:style w:type="character" w:customStyle="1" w:styleId="WW8Num12z1">
    <w:name w:val="WW8Num12z1"/>
    <w:uiPriority w:val="99"/>
    <w:qFormat/>
    <w:rsid w:val="0041452B"/>
    <w:rPr>
      <w:b/>
    </w:rPr>
  </w:style>
  <w:style w:type="character" w:customStyle="1" w:styleId="WW8Num12z5">
    <w:name w:val="WW8Num12z5"/>
    <w:uiPriority w:val="99"/>
    <w:qFormat/>
    <w:rsid w:val="0041452B"/>
  </w:style>
  <w:style w:type="character" w:customStyle="1" w:styleId="WW8Num12z6">
    <w:name w:val="WW8Num12z6"/>
    <w:uiPriority w:val="99"/>
    <w:qFormat/>
    <w:rsid w:val="0041452B"/>
  </w:style>
  <w:style w:type="character" w:customStyle="1" w:styleId="WW8Num12z7">
    <w:name w:val="WW8Num12z7"/>
    <w:uiPriority w:val="99"/>
    <w:qFormat/>
    <w:rsid w:val="0041452B"/>
  </w:style>
  <w:style w:type="character" w:customStyle="1" w:styleId="WW8Num12z8">
    <w:name w:val="WW8Num12z8"/>
    <w:uiPriority w:val="99"/>
    <w:qFormat/>
    <w:rsid w:val="0041452B"/>
  </w:style>
  <w:style w:type="character" w:customStyle="1" w:styleId="WW8Num17z2">
    <w:name w:val="WW8Num17z2"/>
    <w:uiPriority w:val="99"/>
    <w:qFormat/>
    <w:rsid w:val="0041452B"/>
  </w:style>
  <w:style w:type="character" w:customStyle="1" w:styleId="WW8Num17z3">
    <w:name w:val="WW8Num17z3"/>
    <w:uiPriority w:val="99"/>
    <w:qFormat/>
    <w:rsid w:val="0041452B"/>
  </w:style>
  <w:style w:type="character" w:customStyle="1" w:styleId="WW8Num17z4">
    <w:name w:val="WW8Num17z4"/>
    <w:uiPriority w:val="99"/>
    <w:qFormat/>
    <w:rsid w:val="0041452B"/>
  </w:style>
  <w:style w:type="character" w:customStyle="1" w:styleId="WW8Num17z5">
    <w:name w:val="WW8Num17z5"/>
    <w:uiPriority w:val="99"/>
    <w:qFormat/>
    <w:rsid w:val="0041452B"/>
  </w:style>
  <w:style w:type="character" w:customStyle="1" w:styleId="WW8Num17z6">
    <w:name w:val="WW8Num17z6"/>
    <w:uiPriority w:val="99"/>
    <w:qFormat/>
    <w:rsid w:val="0041452B"/>
  </w:style>
  <w:style w:type="character" w:customStyle="1" w:styleId="WW8Num17z7">
    <w:name w:val="WW8Num17z7"/>
    <w:uiPriority w:val="99"/>
    <w:qFormat/>
    <w:rsid w:val="0041452B"/>
  </w:style>
  <w:style w:type="character" w:customStyle="1" w:styleId="WW8Num17z8">
    <w:name w:val="WW8Num17z8"/>
    <w:uiPriority w:val="99"/>
    <w:qFormat/>
    <w:rsid w:val="0041452B"/>
  </w:style>
  <w:style w:type="character" w:customStyle="1" w:styleId="WW8Num20z0">
    <w:name w:val="WW8Num20z0"/>
    <w:uiPriority w:val="99"/>
    <w:qFormat/>
    <w:rsid w:val="0041452B"/>
  </w:style>
  <w:style w:type="character" w:customStyle="1" w:styleId="WW8Num21z0">
    <w:name w:val="WW8Num21z0"/>
    <w:uiPriority w:val="99"/>
    <w:qFormat/>
    <w:rsid w:val="0041452B"/>
  </w:style>
  <w:style w:type="character" w:customStyle="1" w:styleId="WW8Num21z1">
    <w:name w:val="WW8Num21z1"/>
    <w:uiPriority w:val="99"/>
    <w:qFormat/>
    <w:rsid w:val="0041452B"/>
  </w:style>
  <w:style w:type="character" w:customStyle="1" w:styleId="WW8Num21z2">
    <w:name w:val="WW8Num21z2"/>
    <w:uiPriority w:val="99"/>
    <w:qFormat/>
    <w:rsid w:val="0041452B"/>
  </w:style>
  <w:style w:type="character" w:customStyle="1" w:styleId="WW8Num21z3">
    <w:name w:val="WW8Num21z3"/>
    <w:uiPriority w:val="99"/>
    <w:qFormat/>
    <w:rsid w:val="0041452B"/>
  </w:style>
  <w:style w:type="character" w:customStyle="1" w:styleId="WW8Num21z4">
    <w:name w:val="WW8Num21z4"/>
    <w:uiPriority w:val="99"/>
    <w:qFormat/>
    <w:rsid w:val="0041452B"/>
  </w:style>
  <w:style w:type="character" w:customStyle="1" w:styleId="WW8Num21z5">
    <w:name w:val="WW8Num21z5"/>
    <w:uiPriority w:val="99"/>
    <w:qFormat/>
    <w:rsid w:val="0041452B"/>
  </w:style>
  <w:style w:type="character" w:customStyle="1" w:styleId="WW8Num21z6">
    <w:name w:val="WW8Num21z6"/>
    <w:uiPriority w:val="99"/>
    <w:qFormat/>
    <w:rsid w:val="0041452B"/>
  </w:style>
  <w:style w:type="character" w:customStyle="1" w:styleId="WW8Num21z7">
    <w:name w:val="WW8Num21z7"/>
    <w:uiPriority w:val="99"/>
    <w:qFormat/>
    <w:rsid w:val="0041452B"/>
  </w:style>
  <w:style w:type="character" w:customStyle="1" w:styleId="WW8Num21z8">
    <w:name w:val="WW8Num21z8"/>
    <w:uiPriority w:val="99"/>
    <w:qFormat/>
    <w:rsid w:val="0041452B"/>
  </w:style>
  <w:style w:type="character" w:customStyle="1" w:styleId="WW8Num22z0">
    <w:name w:val="WW8Num22z0"/>
    <w:uiPriority w:val="99"/>
    <w:qFormat/>
    <w:rsid w:val="0041452B"/>
    <w:rPr>
      <w:rFonts w:ascii="Symbol" w:hAnsi="Symbol"/>
    </w:rPr>
  </w:style>
  <w:style w:type="character" w:customStyle="1" w:styleId="WW8Num22z1">
    <w:name w:val="WW8Num22z1"/>
    <w:uiPriority w:val="99"/>
    <w:qFormat/>
    <w:rsid w:val="0041452B"/>
    <w:rPr>
      <w:rFonts w:ascii="Courier New" w:hAnsi="Courier New"/>
    </w:rPr>
  </w:style>
  <w:style w:type="character" w:customStyle="1" w:styleId="WW8Num22z2">
    <w:name w:val="WW8Num22z2"/>
    <w:uiPriority w:val="99"/>
    <w:qFormat/>
    <w:rsid w:val="0041452B"/>
    <w:rPr>
      <w:rFonts w:ascii="Wingdings" w:hAnsi="Wingdings"/>
    </w:rPr>
  </w:style>
  <w:style w:type="character" w:customStyle="1" w:styleId="WW8Num23z0">
    <w:name w:val="WW8Num23z0"/>
    <w:uiPriority w:val="99"/>
    <w:qFormat/>
    <w:rsid w:val="0041452B"/>
  </w:style>
  <w:style w:type="character" w:customStyle="1" w:styleId="WW8Num23z1">
    <w:name w:val="WW8Num23z1"/>
    <w:uiPriority w:val="99"/>
    <w:qFormat/>
    <w:rsid w:val="0041452B"/>
  </w:style>
  <w:style w:type="character" w:customStyle="1" w:styleId="WW8Num23z2">
    <w:name w:val="WW8Num23z2"/>
    <w:uiPriority w:val="99"/>
    <w:qFormat/>
    <w:rsid w:val="0041452B"/>
  </w:style>
  <w:style w:type="character" w:customStyle="1" w:styleId="WW8Num23z3">
    <w:name w:val="WW8Num23z3"/>
    <w:uiPriority w:val="99"/>
    <w:qFormat/>
    <w:rsid w:val="0041452B"/>
  </w:style>
  <w:style w:type="character" w:customStyle="1" w:styleId="WW8Num23z4">
    <w:name w:val="WW8Num23z4"/>
    <w:uiPriority w:val="99"/>
    <w:qFormat/>
    <w:rsid w:val="0041452B"/>
  </w:style>
  <w:style w:type="character" w:customStyle="1" w:styleId="WW8Num23z5">
    <w:name w:val="WW8Num23z5"/>
    <w:uiPriority w:val="99"/>
    <w:qFormat/>
    <w:rsid w:val="0041452B"/>
  </w:style>
  <w:style w:type="character" w:customStyle="1" w:styleId="WW8Num23z6">
    <w:name w:val="WW8Num23z6"/>
    <w:uiPriority w:val="99"/>
    <w:qFormat/>
    <w:rsid w:val="0041452B"/>
  </w:style>
  <w:style w:type="character" w:customStyle="1" w:styleId="WW8Num23z7">
    <w:name w:val="WW8Num23z7"/>
    <w:uiPriority w:val="99"/>
    <w:qFormat/>
    <w:rsid w:val="0041452B"/>
  </w:style>
  <w:style w:type="character" w:customStyle="1" w:styleId="WW8Num23z8">
    <w:name w:val="WW8Num23z8"/>
    <w:uiPriority w:val="99"/>
    <w:qFormat/>
    <w:rsid w:val="0041452B"/>
  </w:style>
  <w:style w:type="character" w:customStyle="1" w:styleId="WW8Num24z0">
    <w:name w:val="WW8Num24z0"/>
    <w:uiPriority w:val="99"/>
    <w:qFormat/>
    <w:rsid w:val="0041452B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41452B"/>
    <w:rPr>
      <w:rFonts w:ascii="Courier New" w:hAnsi="Courier New"/>
    </w:rPr>
  </w:style>
  <w:style w:type="character" w:customStyle="1" w:styleId="WW8Num24z2">
    <w:name w:val="WW8Num24z2"/>
    <w:uiPriority w:val="99"/>
    <w:qFormat/>
    <w:rsid w:val="0041452B"/>
    <w:rPr>
      <w:rFonts w:ascii="Wingdings" w:hAnsi="Wingdings"/>
    </w:rPr>
  </w:style>
  <w:style w:type="character" w:customStyle="1" w:styleId="WW8Num24z3">
    <w:name w:val="WW8Num24z3"/>
    <w:uiPriority w:val="99"/>
    <w:qFormat/>
    <w:rsid w:val="0041452B"/>
    <w:rPr>
      <w:rFonts w:ascii="Symbol" w:hAnsi="Symbol"/>
    </w:rPr>
  </w:style>
  <w:style w:type="character" w:customStyle="1" w:styleId="WW8Num25z0">
    <w:name w:val="WW8Num25z0"/>
    <w:uiPriority w:val="99"/>
    <w:qFormat/>
    <w:rsid w:val="0041452B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41452B"/>
    <w:rPr>
      <w:rFonts w:ascii="Courier New" w:hAnsi="Courier New"/>
    </w:rPr>
  </w:style>
  <w:style w:type="character" w:customStyle="1" w:styleId="WW8Num25z2">
    <w:name w:val="WW8Num25z2"/>
    <w:uiPriority w:val="99"/>
    <w:qFormat/>
    <w:rsid w:val="0041452B"/>
    <w:rPr>
      <w:rFonts w:ascii="Wingdings" w:hAnsi="Wingdings"/>
    </w:rPr>
  </w:style>
  <w:style w:type="character" w:customStyle="1" w:styleId="WW8Num25z3">
    <w:name w:val="WW8Num25z3"/>
    <w:uiPriority w:val="99"/>
    <w:qFormat/>
    <w:rsid w:val="0041452B"/>
    <w:rPr>
      <w:rFonts w:ascii="Symbol" w:hAnsi="Symbol"/>
    </w:rPr>
  </w:style>
  <w:style w:type="character" w:customStyle="1" w:styleId="WW8Num26z0">
    <w:name w:val="WW8Num26z0"/>
    <w:uiPriority w:val="99"/>
    <w:qFormat/>
    <w:rsid w:val="0041452B"/>
    <w:rPr>
      <w:rFonts w:ascii="Symbol" w:hAnsi="Symbol"/>
    </w:rPr>
  </w:style>
  <w:style w:type="character" w:customStyle="1" w:styleId="WW8Num26z1">
    <w:name w:val="WW8Num26z1"/>
    <w:uiPriority w:val="99"/>
    <w:qFormat/>
    <w:rsid w:val="0041452B"/>
    <w:rPr>
      <w:rFonts w:ascii="Courier New" w:hAnsi="Courier New"/>
    </w:rPr>
  </w:style>
  <w:style w:type="character" w:customStyle="1" w:styleId="WW8Num26z2">
    <w:name w:val="WW8Num26z2"/>
    <w:uiPriority w:val="99"/>
    <w:qFormat/>
    <w:rsid w:val="0041452B"/>
    <w:rPr>
      <w:rFonts w:ascii="Wingdings" w:hAnsi="Wingdings"/>
    </w:rPr>
  </w:style>
  <w:style w:type="character" w:customStyle="1" w:styleId="WW8Num27z0">
    <w:name w:val="WW8Num27z0"/>
    <w:uiPriority w:val="99"/>
    <w:qFormat/>
    <w:rsid w:val="0041452B"/>
  </w:style>
  <w:style w:type="character" w:customStyle="1" w:styleId="WW8Num27z1">
    <w:name w:val="WW8Num27z1"/>
    <w:uiPriority w:val="99"/>
    <w:qFormat/>
    <w:rsid w:val="0041452B"/>
  </w:style>
  <w:style w:type="character" w:customStyle="1" w:styleId="WW8Num27z2">
    <w:name w:val="WW8Num27z2"/>
    <w:uiPriority w:val="99"/>
    <w:qFormat/>
    <w:rsid w:val="0041452B"/>
  </w:style>
  <w:style w:type="character" w:customStyle="1" w:styleId="WW8Num27z3">
    <w:name w:val="WW8Num27z3"/>
    <w:uiPriority w:val="99"/>
    <w:qFormat/>
    <w:rsid w:val="0041452B"/>
  </w:style>
  <w:style w:type="character" w:customStyle="1" w:styleId="WW8Num27z4">
    <w:name w:val="WW8Num27z4"/>
    <w:uiPriority w:val="99"/>
    <w:qFormat/>
    <w:rsid w:val="0041452B"/>
  </w:style>
  <w:style w:type="character" w:customStyle="1" w:styleId="WW8Num27z5">
    <w:name w:val="WW8Num27z5"/>
    <w:uiPriority w:val="99"/>
    <w:qFormat/>
    <w:rsid w:val="0041452B"/>
  </w:style>
  <w:style w:type="character" w:customStyle="1" w:styleId="WW8Num27z6">
    <w:name w:val="WW8Num27z6"/>
    <w:uiPriority w:val="99"/>
    <w:qFormat/>
    <w:rsid w:val="0041452B"/>
  </w:style>
  <w:style w:type="character" w:customStyle="1" w:styleId="WW8Num27z7">
    <w:name w:val="WW8Num27z7"/>
    <w:uiPriority w:val="99"/>
    <w:qFormat/>
    <w:rsid w:val="0041452B"/>
  </w:style>
  <w:style w:type="character" w:customStyle="1" w:styleId="WW8Num27z8">
    <w:name w:val="WW8Num27z8"/>
    <w:uiPriority w:val="99"/>
    <w:qFormat/>
    <w:rsid w:val="0041452B"/>
  </w:style>
  <w:style w:type="character" w:customStyle="1" w:styleId="WW8Num28z0">
    <w:name w:val="WW8Num28z0"/>
    <w:uiPriority w:val="99"/>
    <w:qFormat/>
    <w:rsid w:val="0041452B"/>
  </w:style>
  <w:style w:type="character" w:customStyle="1" w:styleId="WW8Num28z1">
    <w:name w:val="WW8Num28z1"/>
    <w:uiPriority w:val="99"/>
    <w:qFormat/>
    <w:rsid w:val="0041452B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41452B"/>
  </w:style>
  <w:style w:type="character" w:customStyle="1" w:styleId="WW8Num28z3">
    <w:name w:val="WW8Num28z3"/>
    <w:uiPriority w:val="99"/>
    <w:qFormat/>
    <w:rsid w:val="0041452B"/>
  </w:style>
  <w:style w:type="character" w:customStyle="1" w:styleId="WW8Num28z4">
    <w:name w:val="WW8Num28z4"/>
    <w:uiPriority w:val="99"/>
    <w:qFormat/>
    <w:rsid w:val="0041452B"/>
  </w:style>
  <w:style w:type="character" w:customStyle="1" w:styleId="WW8Num28z5">
    <w:name w:val="WW8Num28z5"/>
    <w:uiPriority w:val="99"/>
    <w:qFormat/>
    <w:rsid w:val="0041452B"/>
  </w:style>
  <w:style w:type="character" w:customStyle="1" w:styleId="WW8Num28z6">
    <w:name w:val="WW8Num28z6"/>
    <w:uiPriority w:val="99"/>
    <w:qFormat/>
    <w:rsid w:val="0041452B"/>
  </w:style>
  <w:style w:type="character" w:customStyle="1" w:styleId="WW8Num28z7">
    <w:name w:val="WW8Num28z7"/>
    <w:uiPriority w:val="99"/>
    <w:qFormat/>
    <w:rsid w:val="0041452B"/>
  </w:style>
  <w:style w:type="character" w:customStyle="1" w:styleId="WW8Num28z8">
    <w:name w:val="WW8Num28z8"/>
    <w:uiPriority w:val="99"/>
    <w:qFormat/>
    <w:rsid w:val="0041452B"/>
  </w:style>
  <w:style w:type="character" w:customStyle="1" w:styleId="WW8Num29z0">
    <w:name w:val="WW8Num29z0"/>
    <w:uiPriority w:val="99"/>
    <w:qFormat/>
    <w:rsid w:val="0041452B"/>
  </w:style>
  <w:style w:type="character" w:customStyle="1" w:styleId="WW8Num29z1">
    <w:name w:val="WW8Num29z1"/>
    <w:uiPriority w:val="99"/>
    <w:qFormat/>
    <w:rsid w:val="0041452B"/>
  </w:style>
  <w:style w:type="character" w:customStyle="1" w:styleId="WW8Num29z2">
    <w:name w:val="WW8Num29z2"/>
    <w:uiPriority w:val="99"/>
    <w:qFormat/>
    <w:rsid w:val="0041452B"/>
  </w:style>
  <w:style w:type="character" w:customStyle="1" w:styleId="WW8Num29z3">
    <w:name w:val="WW8Num29z3"/>
    <w:uiPriority w:val="99"/>
    <w:qFormat/>
    <w:rsid w:val="0041452B"/>
  </w:style>
  <w:style w:type="character" w:customStyle="1" w:styleId="WW8Num29z4">
    <w:name w:val="WW8Num29z4"/>
    <w:uiPriority w:val="99"/>
    <w:qFormat/>
    <w:rsid w:val="0041452B"/>
  </w:style>
  <w:style w:type="character" w:customStyle="1" w:styleId="WW8Num29z5">
    <w:name w:val="WW8Num29z5"/>
    <w:uiPriority w:val="99"/>
    <w:qFormat/>
    <w:rsid w:val="0041452B"/>
  </w:style>
  <w:style w:type="character" w:customStyle="1" w:styleId="WW8Num29z6">
    <w:name w:val="WW8Num29z6"/>
    <w:uiPriority w:val="99"/>
    <w:qFormat/>
    <w:rsid w:val="0041452B"/>
  </w:style>
  <w:style w:type="character" w:customStyle="1" w:styleId="WW8Num29z7">
    <w:name w:val="WW8Num29z7"/>
    <w:uiPriority w:val="99"/>
    <w:qFormat/>
    <w:rsid w:val="0041452B"/>
  </w:style>
  <w:style w:type="character" w:customStyle="1" w:styleId="WW8Num29z8">
    <w:name w:val="WW8Num29z8"/>
    <w:uiPriority w:val="99"/>
    <w:qFormat/>
    <w:rsid w:val="0041452B"/>
  </w:style>
  <w:style w:type="character" w:customStyle="1" w:styleId="WW8Num30z0">
    <w:name w:val="WW8Num30z0"/>
    <w:uiPriority w:val="99"/>
    <w:qFormat/>
    <w:rsid w:val="0041452B"/>
    <w:rPr>
      <w:rFonts w:ascii="Wingdings" w:hAnsi="Wingdings"/>
    </w:rPr>
  </w:style>
  <w:style w:type="character" w:customStyle="1" w:styleId="WW8Num30z1">
    <w:name w:val="WW8Num30z1"/>
    <w:uiPriority w:val="99"/>
    <w:qFormat/>
    <w:rsid w:val="0041452B"/>
    <w:rPr>
      <w:rFonts w:ascii="Courier New" w:hAnsi="Courier New"/>
    </w:rPr>
  </w:style>
  <w:style w:type="character" w:customStyle="1" w:styleId="WW8Num30z3">
    <w:name w:val="WW8Num30z3"/>
    <w:uiPriority w:val="99"/>
    <w:qFormat/>
    <w:rsid w:val="0041452B"/>
    <w:rPr>
      <w:rFonts w:ascii="Symbol" w:hAnsi="Symbol"/>
    </w:rPr>
  </w:style>
  <w:style w:type="character" w:customStyle="1" w:styleId="WW8Num31z0">
    <w:name w:val="WW8Num31z0"/>
    <w:uiPriority w:val="99"/>
    <w:qFormat/>
    <w:rsid w:val="0041452B"/>
    <w:rPr>
      <w:rFonts w:ascii="Wingdings" w:hAnsi="Wingdings"/>
    </w:rPr>
  </w:style>
  <w:style w:type="character" w:customStyle="1" w:styleId="WW8Num31z1">
    <w:name w:val="WW8Num31z1"/>
    <w:uiPriority w:val="99"/>
    <w:qFormat/>
    <w:rsid w:val="0041452B"/>
    <w:rPr>
      <w:rFonts w:ascii="Courier New" w:hAnsi="Courier New"/>
    </w:rPr>
  </w:style>
  <w:style w:type="character" w:customStyle="1" w:styleId="WW8Num31z3">
    <w:name w:val="WW8Num31z3"/>
    <w:uiPriority w:val="99"/>
    <w:qFormat/>
    <w:rsid w:val="0041452B"/>
    <w:rPr>
      <w:rFonts w:ascii="Symbol" w:hAnsi="Symbol"/>
    </w:rPr>
  </w:style>
  <w:style w:type="character" w:customStyle="1" w:styleId="WW8Num32z0">
    <w:name w:val="WW8Num32z0"/>
    <w:uiPriority w:val="99"/>
    <w:qFormat/>
    <w:rsid w:val="0041452B"/>
  </w:style>
  <w:style w:type="character" w:customStyle="1" w:styleId="WW8Num32z1">
    <w:name w:val="WW8Num32z1"/>
    <w:uiPriority w:val="99"/>
    <w:qFormat/>
    <w:rsid w:val="0041452B"/>
    <w:rPr>
      <w:rFonts w:ascii="Courier New" w:hAnsi="Courier New"/>
    </w:rPr>
  </w:style>
  <w:style w:type="character" w:customStyle="1" w:styleId="WW8Num32z2">
    <w:name w:val="WW8Num32z2"/>
    <w:uiPriority w:val="99"/>
    <w:qFormat/>
    <w:rsid w:val="0041452B"/>
    <w:rPr>
      <w:rFonts w:ascii="Wingdings" w:hAnsi="Wingdings"/>
    </w:rPr>
  </w:style>
  <w:style w:type="character" w:customStyle="1" w:styleId="WW8Num32z3">
    <w:name w:val="WW8Num32z3"/>
    <w:uiPriority w:val="99"/>
    <w:qFormat/>
    <w:rsid w:val="0041452B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41452B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41452B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41452B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41452B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41452B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41452B"/>
    <w:rPr>
      <w:rFonts w:cs="Times New Roman"/>
    </w:rPr>
  </w:style>
  <w:style w:type="character" w:customStyle="1" w:styleId="WW8Num2z3">
    <w:name w:val="WW8Num2z3"/>
    <w:uiPriority w:val="99"/>
    <w:qFormat/>
    <w:rsid w:val="0041452B"/>
  </w:style>
  <w:style w:type="character" w:customStyle="1" w:styleId="WW8Num2z4">
    <w:name w:val="WW8Num2z4"/>
    <w:uiPriority w:val="99"/>
    <w:qFormat/>
    <w:rsid w:val="0041452B"/>
  </w:style>
  <w:style w:type="character" w:customStyle="1" w:styleId="WW8Num2z5">
    <w:name w:val="WW8Num2z5"/>
    <w:uiPriority w:val="99"/>
    <w:qFormat/>
    <w:rsid w:val="0041452B"/>
  </w:style>
  <w:style w:type="character" w:customStyle="1" w:styleId="WW8Num2z6">
    <w:name w:val="WW8Num2z6"/>
    <w:uiPriority w:val="99"/>
    <w:qFormat/>
    <w:rsid w:val="0041452B"/>
  </w:style>
  <w:style w:type="character" w:customStyle="1" w:styleId="WW8Num2z7">
    <w:name w:val="WW8Num2z7"/>
    <w:uiPriority w:val="99"/>
    <w:qFormat/>
    <w:rsid w:val="0041452B"/>
  </w:style>
  <w:style w:type="character" w:customStyle="1" w:styleId="WW8Num2z8">
    <w:name w:val="WW8Num2z8"/>
    <w:uiPriority w:val="99"/>
    <w:qFormat/>
    <w:rsid w:val="0041452B"/>
  </w:style>
  <w:style w:type="character" w:customStyle="1" w:styleId="WW8Num3z4">
    <w:name w:val="WW8Num3z4"/>
    <w:uiPriority w:val="99"/>
    <w:qFormat/>
    <w:rsid w:val="0041452B"/>
  </w:style>
  <w:style w:type="character" w:customStyle="1" w:styleId="WW8Num3z5">
    <w:name w:val="WW8Num3z5"/>
    <w:uiPriority w:val="99"/>
    <w:qFormat/>
    <w:rsid w:val="0041452B"/>
  </w:style>
  <w:style w:type="character" w:customStyle="1" w:styleId="WW8Num3z6">
    <w:name w:val="WW8Num3z6"/>
    <w:uiPriority w:val="99"/>
    <w:qFormat/>
    <w:rsid w:val="0041452B"/>
  </w:style>
  <w:style w:type="character" w:customStyle="1" w:styleId="WW8Num3z7">
    <w:name w:val="WW8Num3z7"/>
    <w:uiPriority w:val="99"/>
    <w:qFormat/>
    <w:rsid w:val="0041452B"/>
  </w:style>
  <w:style w:type="character" w:customStyle="1" w:styleId="WW8Num3z8">
    <w:name w:val="WW8Num3z8"/>
    <w:uiPriority w:val="99"/>
    <w:qFormat/>
    <w:rsid w:val="0041452B"/>
  </w:style>
  <w:style w:type="paragraph" w:customStyle="1" w:styleId="LO-Normal">
    <w:name w:val="LO-Normal"/>
    <w:uiPriority w:val="99"/>
    <w:qFormat/>
    <w:rsid w:val="0041452B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41452B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41452B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41452B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41452B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41452B"/>
    <w:rPr>
      <w:color w:val="666666"/>
    </w:rPr>
  </w:style>
  <w:style w:type="character" w:customStyle="1" w:styleId="FontStyle95">
    <w:name w:val="Font Style95"/>
    <w:uiPriority w:val="99"/>
    <w:qFormat/>
    <w:rsid w:val="0041452B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41452B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41452B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41452B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41452B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41452B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41452B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41452B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41452B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41452B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41452B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41452B"/>
    <w:rPr>
      <w:rFonts w:cs="Times New Roman"/>
    </w:rPr>
  </w:style>
  <w:style w:type="paragraph" w:customStyle="1" w:styleId="biblio">
    <w:name w:val="biblio"/>
    <w:basedOn w:val="a2"/>
    <w:uiPriority w:val="99"/>
    <w:qFormat/>
    <w:rsid w:val="0041452B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41452B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41452B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41452B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41452B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41452B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41452B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41452B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41452B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41452B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41452B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41452B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41452B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41452B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41452B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41452B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41452B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41452B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41452B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41452B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41452B"/>
  </w:style>
  <w:style w:type="character" w:customStyle="1" w:styleId="texttext1">
    <w:name w:val="texttext1"/>
    <w:uiPriority w:val="99"/>
    <w:qFormat/>
    <w:rsid w:val="0041452B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41452B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41452B"/>
    <w:rPr>
      <w:rFonts w:ascii="Times New Roman" w:hAnsi="Times New Roman"/>
    </w:rPr>
  </w:style>
  <w:style w:type="character" w:customStyle="1" w:styleId="textbf">
    <w:name w:val="textbf"/>
    <w:uiPriority w:val="99"/>
    <w:qFormat/>
    <w:rsid w:val="0041452B"/>
  </w:style>
  <w:style w:type="character" w:customStyle="1" w:styleId="textit">
    <w:name w:val="textit"/>
    <w:uiPriority w:val="99"/>
    <w:qFormat/>
    <w:rsid w:val="0041452B"/>
  </w:style>
  <w:style w:type="character" w:customStyle="1" w:styleId="textdoc1">
    <w:name w:val="textdoc1"/>
    <w:uiPriority w:val="99"/>
    <w:qFormat/>
    <w:rsid w:val="0041452B"/>
  </w:style>
  <w:style w:type="paragraph" w:customStyle="1" w:styleId="textdoc">
    <w:name w:val="textdoc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41452B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41452B"/>
  </w:style>
  <w:style w:type="paragraph" w:customStyle="1" w:styleId="normalrus">
    <w:name w:val="normalrus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41452B"/>
  </w:style>
  <w:style w:type="character" w:customStyle="1" w:styleId="num0">
    <w:name w:val="num0"/>
    <w:uiPriority w:val="99"/>
    <w:qFormat/>
    <w:rsid w:val="0041452B"/>
  </w:style>
  <w:style w:type="paragraph" w:customStyle="1" w:styleId="Style27">
    <w:name w:val="Style27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41452B"/>
  </w:style>
  <w:style w:type="character" w:customStyle="1" w:styleId="style80">
    <w:name w:val="style8"/>
    <w:uiPriority w:val="99"/>
    <w:qFormat/>
    <w:rsid w:val="0041452B"/>
  </w:style>
  <w:style w:type="paragraph" w:customStyle="1" w:styleId="ptx2">
    <w:name w:val="ptx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41452B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41452B"/>
    <w:rPr>
      <w:b/>
    </w:rPr>
  </w:style>
  <w:style w:type="character" w:customStyle="1" w:styleId="ListLabel1">
    <w:name w:val="ListLabel 1"/>
    <w:uiPriority w:val="99"/>
    <w:qFormat/>
    <w:rsid w:val="0041452B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41452B"/>
  </w:style>
  <w:style w:type="character" w:customStyle="1" w:styleId="ListLabel3">
    <w:name w:val="ListLabel 3"/>
    <w:uiPriority w:val="99"/>
    <w:qFormat/>
    <w:rsid w:val="0041452B"/>
    <w:rPr>
      <w:b/>
    </w:rPr>
  </w:style>
  <w:style w:type="character" w:customStyle="1" w:styleId="ListLabel4">
    <w:name w:val="ListLabel 4"/>
    <w:uiPriority w:val="99"/>
    <w:qFormat/>
    <w:rsid w:val="0041452B"/>
  </w:style>
  <w:style w:type="character" w:customStyle="1" w:styleId="ListLabel5">
    <w:name w:val="ListLabel 5"/>
    <w:uiPriority w:val="99"/>
    <w:qFormat/>
    <w:rsid w:val="0041452B"/>
    <w:rPr>
      <w:color w:val="00000A"/>
    </w:rPr>
  </w:style>
  <w:style w:type="character" w:customStyle="1" w:styleId="ListLabel6">
    <w:name w:val="ListLabel 6"/>
    <w:uiPriority w:val="99"/>
    <w:qFormat/>
    <w:rsid w:val="0041452B"/>
    <w:rPr>
      <w:sz w:val="20"/>
    </w:rPr>
  </w:style>
  <w:style w:type="character" w:customStyle="1" w:styleId="2ff9">
    <w:name w:val="Название Знак2"/>
    <w:uiPriority w:val="99"/>
    <w:qFormat/>
    <w:locked/>
    <w:rsid w:val="0041452B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41452B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41452B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41452B"/>
    <w:rPr>
      <w:sz w:val="24"/>
    </w:rPr>
  </w:style>
  <w:style w:type="character" w:customStyle="1" w:styleId="2ffc">
    <w:name w:val="Текст выноски Знак2"/>
    <w:uiPriority w:val="99"/>
    <w:qFormat/>
    <w:locked/>
    <w:rsid w:val="0041452B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41452B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41452B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41452B"/>
  </w:style>
  <w:style w:type="character" w:customStyle="1" w:styleId="ft1846">
    <w:name w:val="ft1846"/>
    <w:uiPriority w:val="99"/>
    <w:qFormat/>
    <w:rsid w:val="0041452B"/>
  </w:style>
  <w:style w:type="character" w:customStyle="1" w:styleId="ft1850">
    <w:name w:val="ft1850"/>
    <w:uiPriority w:val="99"/>
    <w:qFormat/>
    <w:rsid w:val="0041452B"/>
  </w:style>
  <w:style w:type="character" w:customStyle="1" w:styleId="ft1994">
    <w:name w:val="ft1994"/>
    <w:uiPriority w:val="99"/>
    <w:qFormat/>
    <w:rsid w:val="0041452B"/>
  </w:style>
  <w:style w:type="character" w:customStyle="1" w:styleId="ft2006">
    <w:name w:val="ft2006"/>
    <w:uiPriority w:val="99"/>
    <w:qFormat/>
    <w:rsid w:val="0041452B"/>
  </w:style>
  <w:style w:type="character" w:customStyle="1" w:styleId="ft2181">
    <w:name w:val="ft2181"/>
    <w:uiPriority w:val="99"/>
    <w:qFormat/>
    <w:rsid w:val="0041452B"/>
  </w:style>
  <w:style w:type="character" w:customStyle="1" w:styleId="ft2193">
    <w:name w:val="ft2193"/>
    <w:uiPriority w:val="99"/>
    <w:qFormat/>
    <w:rsid w:val="0041452B"/>
  </w:style>
  <w:style w:type="character" w:customStyle="1" w:styleId="ft2205">
    <w:name w:val="ft2205"/>
    <w:uiPriority w:val="99"/>
    <w:qFormat/>
    <w:rsid w:val="0041452B"/>
  </w:style>
  <w:style w:type="character" w:customStyle="1" w:styleId="ft2213">
    <w:name w:val="ft2213"/>
    <w:uiPriority w:val="99"/>
    <w:qFormat/>
    <w:rsid w:val="0041452B"/>
  </w:style>
  <w:style w:type="character" w:customStyle="1" w:styleId="editsection">
    <w:name w:val="editsection"/>
    <w:uiPriority w:val="99"/>
    <w:qFormat/>
    <w:rsid w:val="0041452B"/>
  </w:style>
  <w:style w:type="paragraph" w:customStyle="1" w:styleId="-10-11">
    <w:name w:val="А-10-11"/>
    <w:basedOn w:val="a2"/>
    <w:uiPriority w:val="99"/>
    <w:qFormat/>
    <w:rsid w:val="0041452B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41452B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41452B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41452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41452B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41452B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41452B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41452B"/>
  </w:style>
  <w:style w:type="character" w:customStyle="1" w:styleId="1113">
    <w:name w:val="Сильное выделение111"/>
    <w:uiPriority w:val="99"/>
    <w:qFormat/>
    <w:rsid w:val="0041452B"/>
    <w:rPr>
      <w:b/>
    </w:rPr>
  </w:style>
  <w:style w:type="paragraph" w:customStyle="1" w:styleId="HTML1a">
    <w:name w:val="Стандартный HTML1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41452B"/>
  </w:style>
  <w:style w:type="character" w:customStyle="1" w:styleId="reference-text">
    <w:name w:val="reference-text"/>
    <w:uiPriority w:val="99"/>
    <w:qFormat/>
    <w:rsid w:val="0041452B"/>
  </w:style>
  <w:style w:type="paragraph" w:customStyle="1" w:styleId="snip1">
    <w:name w:val="snip1"/>
    <w:basedOn w:val="a2"/>
    <w:uiPriority w:val="99"/>
    <w:qFormat/>
    <w:rsid w:val="0041452B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41452B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41452B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41452B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41452B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41452B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41452B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41452B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41452B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41452B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41452B"/>
    <w:rPr>
      <w:b/>
      <w:sz w:val="28"/>
    </w:rPr>
  </w:style>
  <w:style w:type="character" w:customStyle="1" w:styleId="4120">
    <w:name w:val="Знак Знак412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41452B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41452B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41452B"/>
    <w:rPr>
      <w:sz w:val="24"/>
    </w:rPr>
  </w:style>
  <w:style w:type="character" w:customStyle="1" w:styleId="5120">
    <w:name w:val="Знак Знак512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41452B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41452B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41452B"/>
    <w:rPr>
      <w:sz w:val="16"/>
    </w:rPr>
  </w:style>
  <w:style w:type="character" w:customStyle="1" w:styleId="502">
    <w:name w:val="Знак Знак502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41452B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41452B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41452B"/>
    <w:rPr>
      <w:sz w:val="24"/>
      <w:lang w:val="ru-RU" w:eastAsia="ru-RU"/>
    </w:rPr>
  </w:style>
  <w:style w:type="character" w:customStyle="1" w:styleId="5210">
    <w:name w:val="Знак5 Знак21"/>
    <w:uiPriority w:val="99"/>
    <w:rsid w:val="0041452B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41452B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41452B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41452B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41452B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41452B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41452B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41452B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41452B"/>
    <w:rPr>
      <w:b/>
      <w:sz w:val="28"/>
    </w:rPr>
  </w:style>
  <w:style w:type="character" w:customStyle="1" w:styleId="4130">
    <w:name w:val="Знак Знак413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41452B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41452B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41452B"/>
    <w:rPr>
      <w:sz w:val="24"/>
    </w:rPr>
  </w:style>
  <w:style w:type="character" w:customStyle="1" w:styleId="513">
    <w:name w:val="Знак Знак513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41452B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41452B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41452B"/>
    <w:rPr>
      <w:sz w:val="16"/>
    </w:rPr>
  </w:style>
  <w:style w:type="character" w:customStyle="1" w:styleId="503">
    <w:name w:val="Знак Знак503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41452B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41452B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41452B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41452B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41452B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41452B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41452B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41452B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41452B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41452B"/>
    <w:rPr>
      <w:b/>
      <w:sz w:val="28"/>
    </w:rPr>
  </w:style>
  <w:style w:type="character" w:customStyle="1" w:styleId="4140">
    <w:name w:val="Знак Знак414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41452B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41452B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41452B"/>
    <w:rPr>
      <w:sz w:val="24"/>
    </w:rPr>
  </w:style>
  <w:style w:type="character" w:customStyle="1" w:styleId="514">
    <w:name w:val="Знак Знак514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41452B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41452B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41452B"/>
    <w:rPr>
      <w:sz w:val="16"/>
    </w:rPr>
  </w:style>
  <w:style w:type="character" w:customStyle="1" w:styleId="504">
    <w:name w:val="Знак Знак504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41452B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41452B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41452B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41452B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41452B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41452B"/>
    <w:rPr>
      <w:sz w:val="24"/>
    </w:rPr>
  </w:style>
  <w:style w:type="character" w:customStyle="1" w:styleId="77">
    <w:name w:val="Знак Знак77"/>
    <w:uiPriority w:val="99"/>
    <w:qFormat/>
    <w:rsid w:val="0041452B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41452B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41452B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41452B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41452B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41452B"/>
    <w:rPr>
      <w:b/>
      <w:sz w:val="28"/>
    </w:rPr>
  </w:style>
  <w:style w:type="character" w:customStyle="1" w:styleId="415">
    <w:name w:val="Знак Знак415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41452B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41452B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41452B"/>
    <w:rPr>
      <w:sz w:val="24"/>
    </w:rPr>
  </w:style>
  <w:style w:type="character" w:customStyle="1" w:styleId="515">
    <w:name w:val="Знак Знак515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41452B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41452B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41452B"/>
    <w:rPr>
      <w:sz w:val="16"/>
    </w:rPr>
  </w:style>
  <w:style w:type="character" w:customStyle="1" w:styleId="505">
    <w:name w:val="Знак Знак505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41452B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41452B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41452B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41452B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41452B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41452B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41452B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41452B"/>
    <w:rPr>
      <w:sz w:val="24"/>
    </w:rPr>
  </w:style>
  <w:style w:type="character" w:customStyle="1" w:styleId="780">
    <w:name w:val="Знак Знак78"/>
    <w:uiPriority w:val="99"/>
    <w:qFormat/>
    <w:rsid w:val="0041452B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41452B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41452B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41452B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41452B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41452B"/>
    <w:rPr>
      <w:b/>
      <w:sz w:val="28"/>
    </w:rPr>
  </w:style>
  <w:style w:type="character" w:customStyle="1" w:styleId="416">
    <w:name w:val="Знак Знак416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41452B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41452B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41452B"/>
    <w:rPr>
      <w:sz w:val="24"/>
    </w:rPr>
  </w:style>
  <w:style w:type="character" w:customStyle="1" w:styleId="516">
    <w:name w:val="Знак Знак516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41452B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41452B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41452B"/>
    <w:rPr>
      <w:sz w:val="16"/>
    </w:rPr>
  </w:style>
  <w:style w:type="character" w:customStyle="1" w:styleId="506">
    <w:name w:val="Знак Знак506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41452B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41452B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41452B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41452B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41452B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41452B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41452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41452B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41452B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41452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41452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41452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41452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41452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41452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41452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41452B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41452B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41452B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41452B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41452B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41452B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41452B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41452B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41452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41452B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41452B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41452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41452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41452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41452B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41452B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41452B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41452B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41452B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41452B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41452B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41452B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41452B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41452B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41452B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41452B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41452B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41452B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41452B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41452B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41452B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41452B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41452B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41452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41452B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41452B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41452B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41452B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41452B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41452B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41452B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41452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41452B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41452B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41452B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41452B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41452B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41452B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41452B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41452B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41452B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41452B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41452B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41452B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41452B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41452B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41452B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41452B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41452B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41452B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41452B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41452B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41452B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41452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41452B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41452B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41452B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41452B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41452B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41452B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41452B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41452B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41452B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41452B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41452B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41452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41452B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41452B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41452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41452B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41452B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41452B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41452B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41452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41452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41452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41452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41452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41452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41452B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41452B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41452B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41452B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41452B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41452B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41452B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41452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41452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41452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41452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41452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41452B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41452B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41452B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41452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41452B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41452B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41452B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41452B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41452B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41452B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41452B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41452B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41452B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41452B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41452B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41452B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41452B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41452B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41452B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41452B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41452B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41452B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41452B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41452B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41452B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41452B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41452B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41452B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41452B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41452B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41452B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41452B"/>
    <w:rPr>
      <w:sz w:val="22"/>
    </w:rPr>
  </w:style>
  <w:style w:type="character" w:customStyle="1" w:styleId="useremail">
    <w:name w:val="useremail"/>
    <w:uiPriority w:val="99"/>
    <w:qFormat/>
    <w:rsid w:val="0041452B"/>
    <w:rPr>
      <w:b/>
      <w:color w:val="555555"/>
    </w:rPr>
  </w:style>
  <w:style w:type="character" w:customStyle="1" w:styleId="sel1">
    <w:name w:val="sel1"/>
    <w:basedOn w:val="a3"/>
    <w:uiPriority w:val="99"/>
    <w:qFormat/>
    <w:rsid w:val="0041452B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41452B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41452B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41452B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41452B"/>
    <w:rPr>
      <w:rFonts w:cs="Times New Roman"/>
    </w:rPr>
  </w:style>
  <w:style w:type="character" w:customStyle="1" w:styleId="at3">
    <w:name w:val="at3"/>
    <w:basedOn w:val="a3"/>
    <w:uiPriority w:val="99"/>
    <w:qFormat/>
    <w:rsid w:val="0041452B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41452B"/>
    <w:rPr>
      <w:rFonts w:cs="Times New Roman"/>
    </w:rPr>
  </w:style>
  <w:style w:type="character" w:customStyle="1" w:styleId="tooltipextranews">
    <w:name w:val="tooltip_extranews"/>
    <w:uiPriority w:val="99"/>
    <w:qFormat/>
    <w:rsid w:val="0041452B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41452B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41452B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41452B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41452B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41452B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41452B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41452B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41452B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41452B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41452B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41452B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41452B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41452B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41452B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41452B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41452B"/>
  </w:style>
  <w:style w:type="character" w:customStyle="1" w:styleId="WW-Absatz-Standardschriftart">
    <w:name w:val="WW-Absatz-Standardschriftart"/>
    <w:uiPriority w:val="99"/>
    <w:qFormat/>
    <w:rsid w:val="0041452B"/>
  </w:style>
  <w:style w:type="character" w:customStyle="1" w:styleId="FontStyle150">
    <w:name w:val="Font Style15"/>
    <w:basedOn w:val="1fff5"/>
    <w:uiPriority w:val="99"/>
    <w:qFormat/>
    <w:rsid w:val="0041452B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41452B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41452B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41452B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41452B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41452B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41452B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41452B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41452B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41452B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41452B"/>
    <w:rPr>
      <w:rFonts w:cs="Times New Roman"/>
    </w:rPr>
  </w:style>
  <w:style w:type="character" w:customStyle="1" w:styleId="mr1">
    <w:name w:val="mr1"/>
    <w:basedOn w:val="a3"/>
    <w:uiPriority w:val="99"/>
    <w:qFormat/>
    <w:rsid w:val="0041452B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41452B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41452B"/>
    <w:rPr>
      <w:rFonts w:cs="Times New Roman"/>
    </w:rPr>
  </w:style>
  <w:style w:type="character" w:customStyle="1" w:styleId="bod1">
    <w:name w:val="bod1"/>
    <w:basedOn w:val="a3"/>
    <w:uiPriority w:val="99"/>
    <w:qFormat/>
    <w:rsid w:val="0041452B"/>
    <w:rPr>
      <w:rFonts w:cs="Times New Roman"/>
    </w:rPr>
  </w:style>
  <w:style w:type="paragraph" w:customStyle="1" w:styleId="911">
    <w:name w:val="Знак91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41452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41452B"/>
  </w:style>
  <w:style w:type="character" w:customStyle="1" w:styleId="contextualspellingandgrammarerror">
    <w:name w:val="contextualspellingandgrammarerror"/>
    <w:uiPriority w:val="99"/>
    <w:qFormat/>
    <w:rsid w:val="0041452B"/>
  </w:style>
  <w:style w:type="character" w:customStyle="1" w:styleId="normaltextrun1">
    <w:name w:val="normaltextrun1"/>
    <w:uiPriority w:val="99"/>
    <w:qFormat/>
    <w:rsid w:val="0041452B"/>
  </w:style>
  <w:style w:type="character" w:customStyle="1" w:styleId="eop">
    <w:name w:val="eop"/>
    <w:uiPriority w:val="99"/>
    <w:qFormat/>
    <w:rsid w:val="0041452B"/>
  </w:style>
  <w:style w:type="character" w:customStyle="1" w:styleId="NormalWebChar">
    <w:name w:val="Normal (Web) Char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41452B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41452B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41452B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41452B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41452B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41452B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41452B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41452B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41452B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41452B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41452B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41452B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41452B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41452B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41452B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41452B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41452B"/>
    <w:rPr>
      <w:b/>
      <w:sz w:val="28"/>
    </w:rPr>
  </w:style>
  <w:style w:type="character" w:customStyle="1" w:styleId="86">
    <w:name w:val="Знак Знак86"/>
    <w:uiPriority w:val="99"/>
    <w:rsid w:val="0041452B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41452B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41452B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41452B"/>
  </w:style>
  <w:style w:type="character" w:customStyle="1" w:styleId="2310">
    <w:name w:val="Знак Знак23 Знак1"/>
    <w:uiPriority w:val="99"/>
    <w:locked/>
    <w:rsid w:val="0041452B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41452B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41452B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41452B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41452B"/>
    <w:rPr>
      <w:sz w:val="24"/>
    </w:rPr>
  </w:style>
  <w:style w:type="character" w:customStyle="1" w:styleId="518">
    <w:name w:val="Знак Знак518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41452B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41452B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41452B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41452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41452B"/>
    <w:rPr>
      <w:sz w:val="16"/>
    </w:rPr>
  </w:style>
  <w:style w:type="character" w:customStyle="1" w:styleId="508">
    <w:name w:val="Знак Знак508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41452B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41452B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41452B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41452B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41452B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41452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41452B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41452B"/>
    <w:rPr>
      <w:color w:val="808080"/>
    </w:rPr>
  </w:style>
  <w:style w:type="character" w:customStyle="1" w:styleId="552">
    <w:name w:val="Знак Знак552"/>
    <w:uiPriority w:val="99"/>
    <w:qFormat/>
    <w:locked/>
    <w:rsid w:val="0041452B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41452B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41452B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41452B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41452B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41452B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41452B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41452B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41452B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41452B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41452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41452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41452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41452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41452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41452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41452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41452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41452B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41452B"/>
    <w:rPr>
      <w:b/>
      <w:sz w:val="28"/>
    </w:rPr>
  </w:style>
  <w:style w:type="character" w:customStyle="1" w:styleId="702">
    <w:name w:val="Знак Знак702"/>
    <w:uiPriority w:val="99"/>
    <w:qFormat/>
    <w:rsid w:val="0041452B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41452B"/>
    <w:rPr>
      <w:b/>
      <w:sz w:val="28"/>
    </w:rPr>
  </w:style>
  <w:style w:type="character" w:customStyle="1" w:styleId="682">
    <w:name w:val="Знак Знак682"/>
    <w:uiPriority w:val="99"/>
    <w:qFormat/>
    <w:rsid w:val="0041452B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41452B"/>
    <w:rPr>
      <w:b/>
    </w:rPr>
  </w:style>
  <w:style w:type="paragraph" w:customStyle="1" w:styleId="HTML21">
    <w:name w:val="Стандартный HTML2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41452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41452B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41452B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41452B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41452B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41452B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41452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41452B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41452B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41452B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41452B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41452B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41452B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41452B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41452B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41452B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41452B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41452B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41452B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41452B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41452B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41452B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41452B"/>
    <w:rPr>
      <w:sz w:val="24"/>
    </w:rPr>
  </w:style>
  <w:style w:type="character" w:customStyle="1" w:styleId="5170">
    <w:name w:val="Знак Знак517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41452B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41452B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41452B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41452B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41452B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41452B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41452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41452B"/>
    <w:rPr>
      <w:sz w:val="16"/>
    </w:rPr>
  </w:style>
  <w:style w:type="character" w:customStyle="1" w:styleId="507">
    <w:name w:val="Знак Знак507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41452B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41452B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41452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41452B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41452B"/>
    <w:rPr>
      <w:color w:val="808080"/>
    </w:rPr>
  </w:style>
  <w:style w:type="character" w:customStyle="1" w:styleId="5510">
    <w:name w:val="Знак Знак551"/>
    <w:uiPriority w:val="99"/>
    <w:qFormat/>
    <w:locked/>
    <w:rsid w:val="0041452B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41452B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41452B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41452B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41452B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41452B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41452B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41452B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41452B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41452B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41452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41452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41452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41452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41452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41452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41452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41452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41452B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41452B"/>
    <w:rPr>
      <w:b/>
      <w:sz w:val="28"/>
    </w:rPr>
  </w:style>
  <w:style w:type="character" w:customStyle="1" w:styleId="701">
    <w:name w:val="Знак Знак701"/>
    <w:uiPriority w:val="99"/>
    <w:qFormat/>
    <w:rsid w:val="0041452B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41452B"/>
    <w:rPr>
      <w:b/>
      <w:sz w:val="28"/>
    </w:rPr>
  </w:style>
  <w:style w:type="character" w:customStyle="1" w:styleId="6810">
    <w:name w:val="Знак Знак681"/>
    <w:uiPriority w:val="99"/>
    <w:qFormat/>
    <w:rsid w:val="0041452B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41452B"/>
    <w:rPr>
      <w:b/>
    </w:rPr>
  </w:style>
  <w:style w:type="paragraph" w:customStyle="1" w:styleId="HTML31">
    <w:name w:val="Стандартный HTML3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41452B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41452B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41452B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41452B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41452B"/>
    <w:rPr>
      <w:b/>
    </w:rPr>
  </w:style>
  <w:style w:type="character" w:customStyle="1" w:styleId="1115">
    <w:name w:val="Слабая ссылка111"/>
    <w:uiPriority w:val="99"/>
    <w:qFormat/>
    <w:rsid w:val="0041452B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41452B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41452B"/>
    <w:rPr>
      <w:b/>
      <w:smallCaps/>
      <w:spacing w:val="5"/>
    </w:rPr>
  </w:style>
  <w:style w:type="character" w:customStyle="1" w:styleId="3ff9">
    <w:name w:val="Замещающий текст3"/>
    <w:uiPriority w:val="99"/>
    <w:rsid w:val="0041452B"/>
    <w:rPr>
      <w:color w:val="808080"/>
    </w:rPr>
  </w:style>
  <w:style w:type="character" w:customStyle="1" w:styleId="1260">
    <w:name w:val="Знак1 Знак Знак26"/>
    <w:uiPriority w:val="99"/>
    <w:locked/>
    <w:rsid w:val="0041452B"/>
    <w:rPr>
      <w:sz w:val="24"/>
    </w:rPr>
  </w:style>
  <w:style w:type="character" w:customStyle="1" w:styleId="1272">
    <w:name w:val="Знак1 Знак Знак27"/>
    <w:uiPriority w:val="99"/>
    <w:locked/>
    <w:rsid w:val="0041452B"/>
    <w:rPr>
      <w:sz w:val="24"/>
    </w:rPr>
  </w:style>
  <w:style w:type="character" w:customStyle="1" w:styleId="7d">
    <w:name w:val="Без интервала Знак7"/>
    <w:uiPriority w:val="99"/>
    <w:locked/>
    <w:rsid w:val="0041452B"/>
    <w:rPr>
      <w:sz w:val="24"/>
      <w:lang w:eastAsia="en-US"/>
    </w:rPr>
  </w:style>
  <w:style w:type="character" w:customStyle="1" w:styleId="393">
    <w:name w:val="Знак Знак393"/>
    <w:uiPriority w:val="99"/>
    <w:rsid w:val="0041452B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41452B"/>
    <w:rPr>
      <w:b/>
      <w:sz w:val="28"/>
    </w:rPr>
  </w:style>
  <w:style w:type="character" w:customStyle="1" w:styleId="373">
    <w:name w:val="Знак Знак373"/>
    <w:uiPriority w:val="99"/>
    <w:rsid w:val="0041452B"/>
    <w:rPr>
      <w:b/>
      <w:i/>
      <w:sz w:val="26"/>
    </w:rPr>
  </w:style>
  <w:style w:type="character" w:customStyle="1" w:styleId="363">
    <w:name w:val="Знак Знак363"/>
    <w:uiPriority w:val="99"/>
    <w:rsid w:val="0041452B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41452B"/>
    <w:rPr>
      <w:sz w:val="24"/>
      <w:lang w:val="ru-RU" w:eastAsia="ru-RU"/>
    </w:rPr>
  </w:style>
  <w:style w:type="character" w:customStyle="1" w:styleId="3430">
    <w:name w:val="Знак Знак343"/>
    <w:uiPriority w:val="99"/>
    <w:rsid w:val="0041452B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41452B"/>
    <w:rPr>
      <w:sz w:val="16"/>
    </w:rPr>
  </w:style>
  <w:style w:type="character" w:customStyle="1" w:styleId="Heading122">
    <w:name w:val="Heading 12 Знак Знак2"/>
    <w:uiPriority w:val="99"/>
    <w:qFormat/>
    <w:rsid w:val="0041452B"/>
    <w:rPr>
      <w:rFonts w:ascii="Courier New" w:hAnsi="Courier New"/>
    </w:rPr>
  </w:style>
  <w:style w:type="character" w:customStyle="1" w:styleId="3140">
    <w:name w:val="Знак Знак314"/>
    <w:uiPriority w:val="99"/>
    <w:rsid w:val="0041452B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41452B"/>
    <w:rPr>
      <w:sz w:val="24"/>
    </w:rPr>
  </w:style>
  <w:style w:type="character" w:customStyle="1" w:styleId="293">
    <w:name w:val="Знак Знак293"/>
    <w:uiPriority w:val="99"/>
    <w:rsid w:val="0041452B"/>
    <w:rPr>
      <w:sz w:val="24"/>
    </w:rPr>
  </w:style>
  <w:style w:type="character" w:customStyle="1" w:styleId="7130">
    <w:name w:val="Знак Знак713"/>
    <w:uiPriority w:val="99"/>
    <w:rsid w:val="0041452B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41452B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41452B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41452B"/>
    <w:rPr>
      <w:rFonts w:ascii="Tahoma" w:hAnsi="Tahoma"/>
    </w:rPr>
  </w:style>
  <w:style w:type="character" w:customStyle="1" w:styleId="273">
    <w:name w:val="Знак Знак273"/>
    <w:uiPriority w:val="99"/>
    <w:qFormat/>
    <w:rsid w:val="0041452B"/>
    <w:rPr>
      <w:sz w:val="24"/>
    </w:rPr>
  </w:style>
  <w:style w:type="character" w:customStyle="1" w:styleId="1090">
    <w:name w:val="Знак Знак109"/>
    <w:uiPriority w:val="99"/>
    <w:locked/>
    <w:rsid w:val="0041452B"/>
    <w:rPr>
      <w:sz w:val="16"/>
      <w:lang w:val="ru-RU" w:eastAsia="ru-RU"/>
    </w:rPr>
  </w:style>
  <w:style w:type="character" w:customStyle="1" w:styleId="626">
    <w:name w:val="Знак Знак626"/>
    <w:uiPriority w:val="99"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41452B"/>
    <w:rPr>
      <w:sz w:val="24"/>
      <w:lang w:val="en-US"/>
    </w:rPr>
  </w:style>
  <w:style w:type="character" w:customStyle="1" w:styleId="1231">
    <w:name w:val="Знак Знак123"/>
    <w:uiPriority w:val="99"/>
    <w:rsid w:val="0041452B"/>
    <w:rPr>
      <w:sz w:val="16"/>
    </w:rPr>
  </w:style>
  <w:style w:type="character" w:customStyle="1" w:styleId="1350">
    <w:name w:val="Знак Знак135"/>
    <w:uiPriority w:val="99"/>
    <w:rsid w:val="0041452B"/>
    <w:rPr>
      <w:lang w:val="ru-RU" w:eastAsia="ru-RU"/>
    </w:rPr>
  </w:style>
  <w:style w:type="character" w:customStyle="1" w:styleId="16100">
    <w:name w:val="Знак Знак1610"/>
    <w:uiPriority w:val="99"/>
    <w:locked/>
    <w:rsid w:val="0041452B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41452B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41452B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41452B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41452B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41452B"/>
    <w:rPr>
      <w:rFonts w:ascii="Arial" w:hAnsi="Arial"/>
      <w:sz w:val="22"/>
    </w:rPr>
  </w:style>
  <w:style w:type="character" w:customStyle="1" w:styleId="199">
    <w:name w:val="Знак Знак199"/>
    <w:uiPriority w:val="99"/>
    <w:rsid w:val="0041452B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41452B"/>
    <w:rPr>
      <w:rFonts w:ascii="Courier New" w:hAnsi="Courier New"/>
    </w:rPr>
  </w:style>
  <w:style w:type="character" w:customStyle="1" w:styleId="179">
    <w:name w:val="Знак Знак179"/>
    <w:uiPriority w:val="99"/>
    <w:rsid w:val="0041452B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41452B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41452B"/>
    <w:rPr>
      <w:sz w:val="24"/>
    </w:rPr>
  </w:style>
  <w:style w:type="character" w:customStyle="1" w:styleId="5200">
    <w:name w:val="Знак Знак520"/>
    <w:uiPriority w:val="99"/>
    <w:rsid w:val="0041452B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41452B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41452B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41452B"/>
    <w:rPr>
      <w:b/>
      <w:sz w:val="28"/>
    </w:rPr>
  </w:style>
  <w:style w:type="character" w:customStyle="1" w:styleId="800">
    <w:name w:val="Знак Знак80"/>
    <w:uiPriority w:val="99"/>
    <w:rsid w:val="0041452B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41452B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41452B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41452B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41452B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41452B"/>
  </w:style>
  <w:style w:type="character" w:customStyle="1" w:styleId="2380">
    <w:name w:val="Знак Знак23 Знак8"/>
    <w:uiPriority w:val="99"/>
    <w:locked/>
    <w:rsid w:val="0041452B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41452B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41452B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41452B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41452B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41452B"/>
    <w:rPr>
      <w:sz w:val="24"/>
    </w:rPr>
  </w:style>
  <w:style w:type="character" w:customStyle="1" w:styleId="51100">
    <w:name w:val="Знак Знак5110"/>
    <w:uiPriority w:val="99"/>
    <w:locked/>
    <w:rsid w:val="0041452B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41452B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41452B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41452B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41452B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41452B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41452B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41452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41452B"/>
    <w:rPr>
      <w:sz w:val="16"/>
    </w:rPr>
  </w:style>
  <w:style w:type="character" w:customStyle="1" w:styleId="509">
    <w:name w:val="Знак Знак509"/>
    <w:uiPriority w:val="99"/>
    <w:locked/>
    <w:rsid w:val="0041452B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41452B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41452B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41452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41452B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41452B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41452B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41452B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41452B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41452B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41452B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41452B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41452B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41452B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41452B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41452B"/>
    <w:rPr>
      <w:lang w:val="ru-RU" w:eastAsia="ru-RU"/>
    </w:rPr>
  </w:style>
  <w:style w:type="character" w:customStyle="1" w:styleId="563">
    <w:name w:val="Знак Знак563"/>
    <w:uiPriority w:val="99"/>
    <w:locked/>
    <w:rsid w:val="0041452B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41452B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41452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41452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41452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41452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41452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41452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41452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41452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41452B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41452B"/>
    <w:rPr>
      <w:b/>
      <w:sz w:val="28"/>
    </w:rPr>
  </w:style>
  <w:style w:type="character" w:customStyle="1" w:styleId="703">
    <w:name w:val="Знак Знак703"/>
    <w:uiPriority w:val="99"/>
    <w:rsid w:val="0041452B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41452B"/>
    <w:rPr>
      <w:b/>
      <w:sz w:val="28"/>
    </w:rPr>
  </w:style>
  <w:style w:type="character" w:customStyle="1" w:styleId="683">
    <w:name w:val="Знак Знак683"/>
    <w:uiPriority w:val="99"/>
    <w:rsid w:val="0041452B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41452B"/>
  </w:style>
  <w:style w:type="character" w:customStyle="1" w:styleId="HeaderChar2">
    <w:name w:val="Header Char2"/>
    <w:uiPriority w:val="99"/>
    <w:locked/>
    <w:rsid w:val="0041452B"/>
    <w:rPr>
      <w:sz w:val="24"/>
    </w:rPr>
  </w:style>
  <w:style w:type="character" w:customStyle="1" w:styleId="FooterChar2">
    <w:name w:val="Footer Char2"/>
    <w:uiPriority w:val="99"/>
    <w:locked/>
    <w:rsid w:val="0041452B"/>
    <w:rPr>
      <w:sz w:val="24"/>
    </w:rPr>
  </w:style>
  <w:style w:type="character" w:customStyle="1" w:styleId="EndnoteTextChar2">
    <w:name w:val="Endnote Text Char2"/>
    <w:uiPriority w:val="99"/>
    <w:locked/>
    <w:rsid w:val="0041452B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41452B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41452B"/>
    <w:rPr>
      <w:sz w:val="24"/>
      <w:lang w:val="en-US"/>
    </w:rPr>
  </w:style>
  <w:style w:type="character" w:customStyle="1" w:styleId="SubtitleChar2">
    <w:name w:val="Subtitle Char2"/>
    <w:uiPriority w:val="99"/>
    <w:locked/>
    <w:rsid w:val="0041452B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41452B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41452B"/>
    <w:rPr>
      <w:sz w:val="24"/>
    </w:rPr>
  </w:style>
  <w:style w:type="character" w:customStyle="1" w:styleId="BodyTextIndent2Char2">
    <w:name w:val="Body Text Indent 2 Char2"/>
    <w:uiPriority w:val="99"/>
    <w:locked/>
    <w:rsid w:val="0041452B"/>
    <w:rPr>
      <w:sz w:val="24"/>
    </w:rPr>
  </w:style>
  <w:style w:type="character" w:customStyle="1" w:styleId="BodyTextIndent3Char2">
    <w:name w:val="Body Text Indent 3 Char2"/>
    <w:uiPriority w:val="99"/>
    <w:locked/>
    <w:rsid w:val="0041452B"/>
    <w:rPr>
      <w:sz w:val="16"/>
    </w:rPr>
  </w:style>
  <w:style w:type="character" w:customStyle="1" w:styleId="DocumentMapChar2">
    <w:name w:val="Document Map Char2"/>
    <w:uiPriority w:val="99"/>
    <w:locked/>
    <w:rsid w:val="0041452B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41452B"/>
    <w:rPr>
      <w:sz w:val="16"/>
    </w:rPr>
  </w:style>
  <w:style w:type="character" w:customStyle="1" w:styleId="BalloonTextChar2">
    <w:name w:val="Balloon Text Char2"/>
    <w:uiPriority w:val="99"/>
    <w:locked/>
    <w:rsid w:val="0041452B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41452B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41452B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41452B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41452B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41452B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41452B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41452B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41452B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41452B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41452B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41452B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41452B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41452B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41452B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41452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41452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41452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41452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41452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41452B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41452B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41452B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41452B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41452B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41452B"/>
    <w:rPr>
      <w:i/>
      <w:color w:val="808080"/>
    </w:rPr>
  </w:style>
  <w:style w:type="character" w:customStyle="1" w:styleId="DefaultParagraphFont1">
    <w:name w:val="Default Paragraph Font1"/>
    <w:uiPriority w:val="99"/>
    <w:rsid w:val="0041452B"/>
  </w:style>
  <w:style w:type="character" w:customStyle="1" w:styleId="PlaceholderText1">
    <w:name w:val="Placeholder Text1"/>
    <w:uiPriority w:val="99"/>
    <w:rsid w:val="0041452B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41452B"/>
    <w:rPr>
      <w:b/>
    </w:rPr>
  </w:style>
  <w:style w:type="character" w:customStyle="1" w:styleId="1102">
    <w:name w:val="Знак Знак110"/>
    <w:uiPriority w:val="99"/>
    <w:qFormat/>
    <w:rsid w:val="0041452B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41452B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41452B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41452B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41452B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41452B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41452B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41452B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41452B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41452B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41452B"/>
  </w:style>
  <w:style w:type="paragraph" w:customStyle="1" w:styleId="3ffb">
    <w:name w:val="Подзаголовок3"/>
    <w:basedOn w:val="a2"/>
    <w:uiPriority w:val="99"/>
    <w:qFormat/>
    <w:rsid w:val="0041452B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41452B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41452B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41452B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41452B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41452B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41452B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41452B"/>
    <w:rPr>
      <w:sz w:val="16"/>
    </w:rPr>
  </w:style>
  <w:style w:type="character" w:customStyle="1" w:styleId="1211">
    <w:name w:val="Знак Знак121"/>
    <w:uiPriority w:val="99"/>
    <w:qFormat/>
    <w:locked/>
    <w:rsid w:val="0041452B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41452B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41452B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41452B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41452B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41452B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41452B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41452B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41452B"/>
    <w:rPr>
      <w:b/>
      <w:i/>
      <w:color w:val="4F81BD"/>
    </w:rPr>
  </w:style>
  <w:style w:type="character" w:customStyle="1" w:styleId="2fffb">
    <w:name w:val="Слабая ссылка2"/>
    <w:uiPriority w:val="99"/>
    <w:rsid w:val="0041452B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41452B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41452B"/>
    <w:rPr>
      <w:b/>
      <w:smallCaps/>
      <w:spacing w:val="5"/>
    </w:rPr>
  </w:style>
  <w:style w:type="character" w:customStyle="1" w:styleId="4fc">
    <w:name w:val="Замещающий текст4"/>
    <w:uiPriority w:val="99"/>
    <w:rsid w:val="0041452B"/>
    <w:rPr>
      <w:color w:val="808080"/>
    </w:rPr>
  </w:style>
  <w:style w:type="character" w:customStyle="1" w:styleId="Heading4Char1">
    <w:name w:val="Heading 4 Char1"/>
    <w:uiPriority w:val="99"/>
    <w:locked/>
    <w:rsid w:val="0041452B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41452B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41452B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41452B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41452B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41452B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41452B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41452B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41452B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41452B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41452B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41452B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41452B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41452B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41452B"/>
    <w:rPr>
      <w:rFonts w:cs="Times New Roman"/>
    </w:rPr>
  </w:style>
  <w:style w:type="paragraph" w:customStyle="1" w:styleId="10d">
    <w:name w:val="Обычный10"/>
    <w:uiPriority w:val="99"/>
    <w:qFormat/>
    <w:rsid w:val="0041452B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41452B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41452B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41452B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41452B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41452B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41452B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41452B"/>
    <w:rPr>
      <w:sz w:val="24"/>
    </w:rPr>
  </w:style>
  <w:style w:type="character" w:customStyle="1" w:styleId="624">
    <w:name w:val="Знак Знак624"/>
    <w:uiPriority w:val="99"/>
    <w:locked/>
    <w:rsid w:val="0041452B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41452B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41452B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41452B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41452B"/>
    <w:rPr>
      <w:b/>
    </w:rPr>
  </w:style>
  <w:style w:type="character" w:customStyle="1" w:styleId="affffffffff">
    <w:name w:val="текст Знак Знак"/>
    <w:uiPriority w:val="99"/>
    <w:qFormat/>
    <w:rsid w:val="0041452B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41452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41452B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41452B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41452B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41452B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41452B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41452B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41452B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41452B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41452B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41452B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41452B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41452B"/>
    <w:rPr>
      <w:rFonts w:cs="Times New Roman"/>
    </w:rPr>
  </w:style>
  <w:style w:type="character" w:customStyle="1" w:styleId="ft1067">
    <w:name w:val="ft1067"/>
    <w:basedOn w:val="a3"/>
    <w:uiPriority w:val="99"/>
    <w:qFormat/>
    <w:rsid w:val="0041452B"/>
    <w:rPr>
      <w:rFonts w:cs="Times New Roman"/>
    </w:rPr>
  </w:style>
  <w:style w:type="character" w:customStyle="1" w:styleId="ft1144">
    <w:name w:val="ft1144"/>
    <w:basedOn w:val="a3"/>
    <w:uiPriority w:val="99"/>
    <w:qFormat/>
    <w:rsid w:val="0041452B"/>
    <w:rPr>
      <w:rFonts w:cs="Times New Roman"/>
    </w:rPr>
  </w:style>
  <w:style w:type="character" w:customStyle="1" w:styleId="ft1207">
    <w:name w:val="ft1207"/>
    <w:basedOn w:val="a3"/>
    <w:uiPriority w:val="99"/>
    <w:qFormat/>
    <w:rsid w:val="0041452B"/>
    <w:rPr>
      <w:rFonts w:cs="Times New Roman"/>
    </w:rPr>
  </w:style>
  <w:style w:type="character" w:customStyle="1" w:styleId="ft1213">
    <w:name w:val="ft1213"/>
    <w:basedOn w:val="a3"/>
    <w:uiPriority w:val="99"/>
    <w:qFormat/>
    <w:rsid w:val="0041452B"/>
    <w:rPr>
      <w:rFonts w:cs="Times New Roman"/>
    </w:rPr>
  </w:style>
  <w:style w:type="character" w:customStyle="1" w:styleId="ft1214">
    <w:name w:val="ft1214"/>
    <w:basedOn w:val="a3"/>
    <w:uiPriority w:val="99"/>
    <w:qFormat/>
    <w:rsid w:val="0041452B"/>
    <w:rPr>
      <w:rFonts w:cs="Times New Roman"/>
    </w:rPr>
  </w:style>
  <w:style w:type="character" w:customStyle="1" w:styleId="ft1289">
    <w:name w:val="ft1289"/>
    <w:basedOn w:val="a3"/>
    <w:uiPriority w:val="99"/>
    <w:qFormat/>
    <w:rsid w:val="0041452B"/>
    <w:rPr>
      <w:rFonts w:cs="Times New Roman"/>
    </w:rPr>
  </w:style>
  <w:style w:type="character" w:customStyle="1" w:styleId="ft1311">
    <w:name w:val="ft1311"/>
    <w:basedOn w:val="a3"/>
    <w:uiPriority w:val="99"/>
    <w:qFormat/>
    <w:rsid w:val="0041452B"/>
    <w:rPr>
      <w:rFonts w:cs="Times New Roman"/>
    </w:rPr>
  </w:style>
  <w:style w:type="character" w:customStyle="1" w:styleId="ft3008">
    <w:name w:val="ft3008"/>
    <w:basedOn w:val="a3"/>
    <w:uiPriority w:val="99"/>
    <w:qFormat/>
    <w:rsid w:val="0041452B"/>
    <w:rPr>
      <w:rFonts w:cs="Times New Roman"/>
    </w:rPr>
  </w:style>
  <w:style w:type="character" w:customStyle="1" w:styleId="ft3181">
    <w:name w:val="ft3181"/>
    <w:basedOn w:val="a3"/>
    <w:uiPriority w:val="99"/>
    <w:qFormat/>
    <w:rsid w:val="0041452B"/>
    <w:rPr>
      <w:rFonts w:cs="Times New Roman"/>
    </w:rPr>
  </w:style>
  <w:style w:type="character" w:customStyle="1" w:styleId="ft722">
    <w:name w:val="ft722"/>
    <w:basedOn w:val="a3"/>
    <w:uiPriority w:val="99"/>
    <w:qFormat/>
    <w:rsid w:val="0041452B"/>
    <w:rPr>
      <w:rFonts w:cs="Times New Roman"/>
    </w:rPr>
  </w:style>
  <w:style w:type="character" w:customStyle="1" w:styleId="ft728">
    <w:name w:val="ft728"/>
    <w:basedOn w:val="a3"/>
    <w:uiPriority w:val="99"/>
    <w:qFormat/>
    <w:rsid w:val="0041452B"/>
    <w:rPr>
      <w:rFonts w:cs="Times New Roman"/>
    </w:rPr>
  </w:style>
  <w:style w:type="character" w:customStyle="1" w:styleId="ft730">
    <w:name w:val="ft730"/>
    <w:basedOn w:val="a3"/>
    <w:uiPriority w:val="99"/>
    <w:qFormat/>
    <w:rsid w:val="0041452B"/>
    <w:rPr>
      <w:rFonts w:cs="Times New Roman"/>
    </w:rPr>
  </w:style>
  <w:style w:type="character" w:customStyle="1" w:styleId="ft72">
    <w:name w:val="ft72"/>
    <w:basedOn w:val="a3"/>
    <w:uiPriority w:val="99"/>
    <w:qFormat/>
    <w:rsid w:val="0041452B"/>
    <w:rPr>
      <w:rFonts w:cs="Times New Roman"/>
    </w:rPr>
  </w:style>
  <w:style w:type="character" w:customStyle="1" w:styleId="ft731">
    <w:name w:val="ft731"/>
    <w:basedOn w:val="a3"/>
    <w:uiPriority w:val="99"/>
    <w:qFormat/>
    <w:rsid w:val="0041452B"/>
    <w:rPr>
      <w:rFonts w:cs="Times New Roman"/>
    </w:rPr>
  </w:style>
  <w:style w:type="character" w:customStyle="1" w:styleId="ft732">
    <w:name w:val="ft732"/>
    <w:basedOn w:val="a3"/>
    <w:uiPriority w:val="99"/>
    <w:qFormat/>
    <w:rsid w:val="0041452B"/>
    <w:rPr>
      <w:rFonts w:cs="Times New Roman"/>
    </w:rPr>
  </w:style>
  <w:style w:type="character" w:customStyle="1" w:styleId="ft735">
    <w:name w:val="ft735"/>
    <w:basedOn w:val="a3"/>
    <w:uiPriority w:val="99"/>
    <w:qFormat/>
    <w:rsid w:val="0041452B"/>
    <w:rPr>
      <w:rFonts w:cs="Times New Roman"/>
    </w:rPr>
  </w:style>
  <w:style w:type="character" w:customStyle="1" w:styleId="ft738">
    <w:name w:val="ft738"/>
    <w:basedOn w:val="a3"/>
    <w:uiPriority w:val="99"/>
    <w:qFormat/>
    <w:rsid w:val="0041452B"/>
    <w:rPr>
      <w:rFonts w:cs="Times New Roman"/>
    </w:rPr>
  </w:style>
  <w:style w:type="character" w:customStyle="1" w:styleId="ft747">
    <w:name w:val="ft747"/>
    <w:basedOn w:val="a3"/>
    <w:uiPriority w:val="99"/>
    <w:qFormat/>
    <w:rsid w:val="0041452B"/>
    <w:rPr>
      <w:rFonts w:cs="Times New Roman"/>
    </w:rPr>
  </w:style>
  <w:style w:type="character" w:customStyle="1" w:styleId="ft758">
    <w:name w:val="ft758"/>
    <w:basedOn w:val="a3"/>
    <w:uiPriority w:val="99"/>
    <w:qFormat/>
    <w:rsid w:val="0041452B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41452B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41452B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41452B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41452B"/>
    <w:rPr>
      <w:rFonts w:cs="Times New Roman"/>
    </w:rPr>
  </w:style>
  <w:style w:type="character" w:customStyle="1" w:styleId="ft2109">
    <w:name w:val="ft2109"/>
    <w:basedOn w:val="a3"/>
    <w:uiPriority w:val="99"/>
    <w:qFormat/>
    <w:rsid w:val="0041452B"/>
    <w:rPr>
      <w:rFonts w:cs="Times New Roman"/>
    </w:rPr>
  </w:style>
  <w:style w:type="character" w:customStyle="1" w:styleId="ft2121">
    <w:name w:val="ft2121"/>
    <w:basedOn w:val="a3"/>
    <w:uiPriority w:val="99"/>
    <w:qFormat/>
    <w:rsid w:val="0041452B"/>
    <w:rPr>
      <w:rFonts w:cs="Times New Roman"/>
    </w:rPr>
  </w:style>
  <w:style w:type="character" w:customStyle="1" w:styleId="ft2130">
    <w:name w:val="ft2130"/>
    <w:basedOn w:val="a3"/>
    <w:uiPriority w:val="99"/>
    <w:qFormat/>
    <w:rsid w:val="0041452B"/>
    <w:rPr>
      <w:rFonts w:cs="Times New Roman"/>
    </w:rPr>
  </w:style>
  <w:style w:type="character" w:customStyle="1" w:styleId="ft24421">
    <w:name w:val="ft24421"/>
    <w:uiPriority w:val="99"/>
    <w:qFormat/>
    <w:rsid w:val="0041452B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41452B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41452B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41452B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41452B"/>
    <w:rPr>
      <w:rFonts w:cs="Times New Roman"/>
    </w:rPr>
  </w:style>
  <w:style w:type="character" w:customStyle="1" w:styleId="rvts15">
    <w:name w:val="rvts15"/>
    <w:basedOn w:val="a3"/>
    <w:uiPriority w:val="99"/>
    <w:qFormat/>
    <w:rsid w:val="0041452B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41452B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41452B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41452B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41452B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41452B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41452B"/>
    <w:rPr>
      <w:rFonts w:cs="Times New Roman"/>
    </w:rPr>
  </w:style>
  <w:style w:type="character" w:customStyle="1" w:styleId="ft404">
    <w:name w:val="ft404"/>
    <w:basedOn w:val="a3"/>
    <w:uiPriority w:val="99"/>
    <w:qFormat/>
    <w:rsid w:val="0041452B"/>
    <w:rPr>
      <w:rFonts w:cs="Times New Roman"/>
    </w:rPr>
  </w:style>
  <w:style w:type="character" w:customStyle="1" w:styleId="ft2">
    <w:name w:val="ft2"/>
    <w:basedOn w:val="a3"/>
    <w:uiPriority w:val="99"/>
    <w:qFormat/>
    <w:rsid w:val="0041452B"/>
    <w:rPr>
      <w:rFonts w:cs="Times New Roman"/>
    </w:rPr>
  </w:style>
  <w:style w:type="character" w:customStyle="1" w:styleId="ft405">
    <w:name w:val="ft405"/>
    <w:basedOn w:val="a3"/>
    <w:uiPriority w:val="99"/>
    <w:qFormat/>
    <w:rsid w:val="0041452B"/>
    <w:rPr>
      <w:rFonts w:cs="Times New Roman"/>
    </w:rPr>
  </w:style>
  <w:style w:type="character" w:customStyle="1" w:styleId="ft407">
    <w:name w:val="ft407"/>
    <w:basedOn w:val="a3"/>
    <w:uiPriority w:val="99"/>
    <w:qFormat/>
    <w:rsid w:val="0041452B"/>
    <w:rPr>
      <w:rFonts w:cs="Times New Roman"/>
    </w:rPr>
  </w:style>
  <w:style w:type="character" w:customStyle="1" w:styleId="ft411">
    <w:name w:val="ft411"/>
    <w:basedOn w:val="a3"/>
    <w:uiPriority w:val="99"/>
    <w:qFormat/>
    <w:rsid w:val="0041452B"/>
    <w:rPr>
      <w:rFonts w:cs="Times New Roman"/>
    </w:rPr>
  </w:style>
  <w:style w:type="character" w:customStyle="1" w:styleId="ft416">
    <w:name w:val="ft416"/>
    <w:basedOn w:val="a3"/>
    <w:uiPriority w:val="99"/>
    <w:qFormat/>
    <w:rsid w:val="0041452B"/>
    <w:rPr>
      <w:rFonts w:cs="Times New Roman"/>
    </w:rPr>
  </w:style>
  <w:style w:type="character" w:customStyle="1" w:styleId="ft438">
    <w:name w:val="ft438"/>
    <w:basedOn w:val="a3"/>
    <w:uiPriority w:val="99"/>
    <w:qFormat/>
    <w:rsid w:val="0041452B"/>
    <w:rPr>
      <w:rFonts w:cs="Times New Roman"/>
    </w:rPr>
  </w:style>
  <w:style w:type="character" w:customStyle="1" w:styleId="ft461">
    <w:name w:val="ft461"/>
    <w:basedOn w:val="a3"/>
    <w:uiPriority w:val="99"/>
    <w:qFormat/>
    <w:rsid w:val="0041452B"/>
    <w:rPr>
      <w:rFonts w:cs="Times New Roman"/>
    </w:rPr>
  </w:style>
  <w:style w:type="character" w:customStyle="1" w:styleId="ft485">
    <w:name w:val="ft485"/>
    <w:basedOn w:val="a3"/>
    <w:uiPriority w:val="99"/>
    <w:qFormat/>
    <w:rsid w:val="0041452B"/>
    <w:rPr>
      <w:rFonts w:cs="Times New Roman"/>
    </w:rPr>
  </w:style>
  <w:style w:type="character" w:customStyle="1" w:styleId="ft507">
    <w:name w:val="ft507"/>
    <w:basedOn w:val="a3"/>
    <w:uiPriority w:val="99"/>
    <w:qFormat/>
    <w:rsid w:val="0041452B"/>
    <w:rPr>
      <w:rFonts w:cs="Times New Roman"/>
    </w:rPr>
  </w:style>
  <w:style w:type="character" w:customStyle="1" w:styleId="ft464">
    <w:name w:val="ft464"/>
    <w:basedOn w:val="a3"/>
    <w:uiPriority w:val="99"/>
    <w:qFormat/>
    <w:rsid w:val="0041452B"/>
    <w:rPr>
      <w:rFonts w:cs="Times New Roman"/>
    </w:rPr>
  </w:style>
  <w:style w:type="character" w:customStyle="1" w:styleId="ft515">
    <w:name w:val="ft515"/>
    <w:basedOn w:val="a3"/>
    <w:uiPriority w:val="99"/>
    <w:qFormat/>
    <w:rsid w:val="0041452B"/>
    <w:rPr>
      <w:rFonts w:cs="Times New Roman"/>
    </w:rPr>
  </w:style>
  <w:style w:type="character" w:customStyle="1" w:styleId="ft518">
    <w:name w:val="ft518"/>
    <w:basedOn w:val="a3"/>
    <w:uiPriority w:val="99"/>
    <w:qFormat/>
    <w:rsid w:val="0041452B"/>
    <w:rPr>
      <w:rFonts w:cs="Times New Roman"/>
    </w:rPr>
  </w:style>
  <w:style w:type="character" w:customStyle="1" w:styleId="ft521">
    <w:name w:val="ft521"/>
    <w:basedOn w:val="a3"/>
    <w:uiPriority w:val="99"/>
    <w:qFormat/>
    <w:rsid w:val="0041452B"/>
    <w:rPr>
      <w:rFonts w:cs="Times New Roman"/>
    </w:rPr>
  </w:style>
  <w:style w:type="character" w:customStyle="1" w:styleId="ft525">
    <w:name w:val="ft525"/>
    <w:basedOn w:val="a3"/>
    <w:uiPriority w:val="99"/>
    <w:qFormat/>
    <w:rsid w:val="0041452B"/>
    <w:rPr>
      <w:rFonts w:cs="Times New Roman"/>
    </w:rPr>
  </w:style>
  <w:style w:type="character" w:customStyle="1" w:styleId="ft549">
    <w:name w:val="ft549"/>
    <w:basedOn w:val="a3"/>
    <w:uiPriority w:val="99"/>
    <w:qFormat/>
    <w:rsid w:val="0041452B"/>
    <w:rPr>
      <w:rFonts w:cs="Times New Roman"/>
    </w:rPr>
  </w:style>
  <w:style w:type="character" w:customStyle="1" w:styleId="ft554">
    <w:name w:val="ft554"/>
    <w:basedOn w:val="a3"/>
    <w:uiPriority w:val="99"/>
    <w:qFormat/>
    <w:rsid w:val="0041452B"/>
    <w:rPr>
      <w:rFonts w:cs="Times New Roman"/>
    </w:rPr>
  </w:style>
  <w:style w:type="character" w:customStyle="1" w:styleId="ft557">
    <w:name w:val="ft557"/>
    <w:basedOn w:val="a3"/>
    <w:uiPriority w:val="99"/>
    <w:qFormat/>
    <w:rsid w:val="0041452B"/>
    <w:rPr>
      <w:rFonts w:cs="Times New Roman"/>
    </w:rPr>
  </w:style>
  <w:style w:type="character" w:customStyle="1" w:styleId="ft561">
    <w:name w:val="ft561"/>
    <w:basedOn w:val="a3"/>
    <w:uiPriority w:val="99"/>
    <w:qFormat/>
    <w:rsid w:val="0041452B"/>
    <w:rPr>
      <w:rFonts w:cs="Times New Roman"/>
    </w:rPr>
  </w:style>
  <w:style w:type="character" w:customStyle="1" w:styleId="ft565">
    <w:name w:val="ft565"/>
    <w:basedOn w:val="a3"/>
    <w:uiPriority w:val="99"/>
    <w:qFormat/>
    <w:rsid w:val="0041452B"/>
    <w:rPr>
      <w:rFonts w:cs="Times New Roman"/>
    </w:rPr>
  </w:style>
  <w:style w:type="character" w:customStyle="1" w:styleId="ft570">
    <w:name w:val="ft570"/>
    <w:basedOn w:val="a3"/>
    <w:uiPriority w:val="99"/>
    <w:qFormat/>
    <w:rsid w:val="0041452B"/>
    <w:rPr>
      <w:rFonts w:cs="Times New Roman"/>
    </w:rPr>
  </w:style>
  <w:style w:type="character" w:customStyle="1" w:styleId="ft594">
    <w:name w:val="ft594"/>
    <w:basedOn w:val="a3"/>
    <w:uiPriority w:val="99"/>
    <w:qFormat/>
    <w:rsid w:val="0041452B"/>
    <w:rPr>
      <w:rFonts w:cs="Times New Roman"/>
    </w:rPr>
  </w:style>
  <w:style w:type="character" w:customStyle="1" w:styleId="ft600">
    <w:name w:val="ft600"/>
    <w:basedOn w:val="a3"/>
    <w:uiPriority w:val="99"/>
    <w:qFormat/>
    <w:rsid w:val="0041452B"/>
    <w:rPr>
      <w:rFonts w:cs="Times New Roman"/>
    </w:rPr>
  </w:style>
  <w:style w:type="character" w:customStyle="1" w:styleId="ft625">
    <w:name w:val="ft625"/>
    <w:basedOn w:val="a3"/>
    <w:uiPriority w:val="99"/>
    <w:qFormat/>
    <w:rsid w:val="0041452B"/>
    <w:rPr>
      <w:rFonts w:cs="Times New Roman"/>
    </w:rPr>
  </w:style>
  <w:style w:type="character" w:customStyle="1" w:styleId="ft646">
    <w:name w:val="ft646"/>
    <w:basedOn w:val="a3"/>
    <w:uiPriority w:val="99"/>
    <w:qFormat/>
    <w:rsid w:val="0041452B"/>
    <w:rPr>
      <w:rFonts w:cs="Times New Roman"/>
    </w:rPr>
  </w:style>
  <w:style w:type="character" w:customStyle="1" w:styleId="ft648">
    <w:name w:val="ft648"/>
    <w:basedOn w:val="a3"/>
    <w:uiPriority w:val="99"/>
    <w:qFormat/>
    <w:rsid w:val="0041452B"/>
    <w:rPr>
      <w:rFonts w:cs="Times New Roman"/>
    </w:rPr>
  </w:style>
  <w:style w:type="character" w:customStyle="1" w:styleId="ft650">
    <w:name w:val="ft650"/>
    <w:basedOn w:val="a3"/>
    <w:uiPriority w:val="99"/>
    <w:qFormat/>
    <w:rsid w:val="0041452B"/>
    <w:rPr>
      <w:rFonts w:cs="Times New Roman"/>
    </w:rPr>
  </w:style>
  <w:style w:type="character" w:customStyle="1" w:styleId="ft651">
    <w:name w:val="ft651"/>
    <w:basedOn w:val="a3"/>
    <w:uiPriority w:val="99"/>
    <w:qFormat/>
    <w:rsid w:val="0041452B"/>
    <w:rPr>
      <w:rFonts w:cs="Times New Roman"/>
    </w:rPr>
  </w:style>
  <w:style w:type="character" w:customStyle="1" w:styleId="ft654">
    <w:name w:val="ft654"/>
    <w:basedOn w:val="a3"/>
    <w:uiPriority w:val="99"/>
    <w:qFormat/>
    <w:rsid w:val="0041452B"/>
    <w:rPr>
      <w:rFonts w:cs="Times New Roman"/>
    </w:rPr>
  </w:style>
  <w:style w:type="character" w:customStyle="1" w:styleId="ft655">
    <w:name w:val="ft655"/>
    <w:basedOn w:val="a3"/>
    <w:uiPriority w:val="99"/>
    <w:qFormat/>
    <w:rsid w:val="0041452B"/>
    <w:rPr>
      <w:rFonts w:cs="Times New Roman"/>
    </w:rPr>
  </w:style>
  <w:style w:type="character" w:customStyle="1" w:styleId="ft674">
    <w:name w:val="ft674"/>
    <w:basedOn w:val="a3"/>
    <w:uiPriority w:val="99"/>
    <w:qFormat/>
    <w:rsid w:val="0041452B"/>
    <w:rPr>
      <w:rFonts w:cs="Times New Roman"/>
    </w:rPr>
  </w:style>
  <w:style w:type="character" w:customStyle="1" w:styleId="ft698">
    <w:name w:val="ft698"/>
    <w:basedOn w:val="a3"/>
    <w:uiPriority w:val="99"/>
    <w:qFormat/>
    <w:rsid w:val="0041452B"/>
    <w:rPr>
      <w:rFonts w:cs="Times New Roman"/>
    </w:rPr>
  </w:style>
  <w:style w:type="character" w:customStyle="1" w:styleId="ft709">
    <w:name w:val="ft709"/>
    <w:basedOn w:val="a3"/>
    <w:uiPriority w:val="99"/>
    <w:qFormat/>
    <w:rsid w:val="0041452B"/>
    <w:rPr>
      <w:rFonts w:cs="Times New Roman"/>
    </w:rPr>
  </w:style>
  <w:style w:type="character" w:customStyle="1" w:styleId="ft723">
    <w:name w:val="ft723"/>
    <w:basedOn w:val="a3"/>
    <w:uiPriority w:val="99"/>
    <w:qFormat/>
    <w:rsid w:val="0041452B"/>
    <w:rPr>
      <w:rFonts w:cs="Times New Roman"/>
    </w:rPr>
  </w:style>
  <w:style w:type="character" w:customStyle="1" w:styleId="ft746">
    <w:name w:val="ft746"/>
    <w:basedOn w:val="a3"/>
    <w:uiPriority w:val="99"/>
    <w:qFormat/>
    <w:rsid w:val="0041452B"/>
    <w:rPr>
      <w:rFonts w:cs="Times New Roman"/>
    </w:rPr>
  </w:style>
  <w:style w:type="character" w:customStyle="1" w:styleId="ft770">
    <w:name w:val="ft770"/>
    <w:basedOn w:val="a3"/>
    <w:uiPriority w:val="99"/>
    <w:qFormat/>
    <w:rsid w:val="0041452B"/>
    <w:rPr>
      <w:rFonts w:cs="Times New Roman"/>
    </w:rPr>
  </w:style>
  <w:style w:type="character" w:customStyle="1" w:styleId="ft772">
    <w:name w:val="ft772"/>
    <w:basedOn w:val="a3"/>
    <w:uiPriority w:val="99"/>
    <w:qFormat/>
    <w:rsid w:val="0041452B"/>
    <w:rPr>
      <w:rFonts w:cs="Times New Roman"/>
    </w:rPr>
  </w:style>
  <w:style w:type="character" w:customStyle="1" w:styleId="ft774">
    <w:name w:val="ft774"/>
    <w:basedOn w:val="a3"/>
    <w:uiPriority w:val="99"/>
    <w:qFormat/>
    <w:rsid w:val="0041452B"/>
    <w:rPr>
      <w:rFonts w:cs="Times New Roman"/>
    </w:rPr>
  </w:style>
  <w:style w:type="character" w:customStyle="1" w:styleId="ft777">
    <w:name w:val="ft777"/>
    <w:basedOn w:val="a3"/>
    <w:uiPriority w:val="99"/>
    <w:qFormat/>
    <w:rsid w:val="0041452B"/>
    <w:rPr>
      <w:rFonts w:cs="Times New Roman"/>
    </w:rPr>
  </w:style>
  <w:style w:type="character" w:customStyle="1" w:styleId="ft778">
    <w:name w:val="ft778"/>
    <w:basedOn w:val="a3"/>
    <w:uiPriority w:val="99"/>
    <w:qFormat/>
    <w:rsid w:val="0041452B"/>
    <w:rPr>
      <w:rFonts w:cs="Times New Roman"/>
    </w:rPr>
  </w:style>
  <w:style w:type="character" w:customStyle="1" w:styleId="ft780">
    <w:name w:val="ft780"/>
    <w:basedOn w:val="a3"/>
    <w:uiPriority w:val="99"/>
    <w:qFormat/>
    <w:rsid w:val="0041452B"/>
    <w:rPr>
      <w:rFonts w:cs="Times New Roman"/>
    </w:rPr>
  </w:style>
  <w:style w:type="character" w:customStyle="1" w:styleId="ft794">
    <w:name w:val="ft794"/>
    <w:basedOn w:val="a3"/>
    <w:uiPriority w:val="99"/>
    <w:qFormat/>
    <w:rsid w:val="0041452B"/>
    <w:rPr>
      <w:rFonts w:cs="Times New Roman"/>
    </w:rPr>
  </w:style>
  <w:style w:type="character" w:customStyle="1" w:styleId="ft813">
    <w:name w:val="ft813"/>
    <w:basedOn w:val="a3"/>
    <w:uiPriority w:val="99"/>
    <w:qFormat/>
    <w:rsid w:val="0041452B"/>
    <w:rPr>
      <w:rFonts w:cs="Times New Roman"/>
    </w:rPr>
  </w:style>
  <w:style w:type="character" w:customStyle="1" w:styleId="ft845">
    <w:name w:val="ft845"/>
    <w:basedOn w:val="a3"/>
    <w:uiPriority w:val="99"/>
    <w:qFormat/>
    <w:rsid w:val="0041452B"/>
    <w:rPr>
      <w:rFonts w:cs="Times New Roman"/>
    </w:rPr>
  </w:style>
  <w:style w:type="character" w:customStyle="1" w:styleId="ft846">
    <w:name w:val="ft846"/>
    <w:basedOn w:val="a3"/>
    <w:uiPriority w:val="99"/>
    <w:qFormat/>
    <w:rsid w:val="0041452B"/>
    <w:rPr>
      <w:rFonts w:cs="Times New Roman"/>
    </w:rPr>
  </w:style>
  <w:style w:type="character" w:customStyle="1" w:styleId="ft869">
    <w:name w:val="ft869"/>
    <w:basedOn w:val="a3"/>
    <w:uiPriority w:val="99"/>
    <w:qFormat/>
    <w:rsid w:val="0041452B"/>
    <w:rPr>
      <w:rFonts w:cs="Times New Roman"/>
    </w:rPr>
  </w:style>
  <w:style w:type="character" w:customStyle="1" w:styleId="ft345">
    <w:name w:val="ft345"/>
    <w:basedOn w:val="a3"/>
    <w:uiPriority w:val="99"/>
    <w:qFormat/>
    <w:rsid w:val="0041452B"/>
    <w:rPr>
      <w:rFonts w:cs="Times New Roman"/>
    </w:rPr>
  </w:style>
  <w:style w:type="character" w:customStyle="1" w:styleId="ft348">
    <w:name w:val="ft348"/>
    <w:basedOn w:val="a3"/>
    <w:uiPriority w:val="99"/>
    <w:qFormat/>
    <w:rsid w:val="0041452B"/>
    <w:rPr>
      <w:rFonts w:cs="Times New Roman"/>
    </w:rPr>
  </w:style>
  <w:style w:type="character" w:customStyle="1" w:styleId="ft350">
    <w:name w:val="ft350"/>
    <w:basedOn w:val="a3"/>
    <w:uiPriority w:val="99"/>
    <w:qFormat/>
    <w:rsid w:val="0041452B"/>
    <w:rPr>
      <w:rFonts w:cs="Times New Roman"/>
    </w:rPr>
  </w:style>
  <w:style w:type="character" w:customStyle="1" w:styleId="ft351">
    <w:name w:val="ft351"/>
    <w:basedOn w:val="a3"/>
    <w:uiPriority w:val="99"/>
    <w:qFormat/>
    <w:rsid w:val="0041452B"/>
    <w:rPr>
      <w:rFonts w:cs="Times New Roman"/>
    </w:rPr>
  </w:style>
  <w:style w:type="character" w:customStyle="1" w:styleId="ft353">
    <w:name w:val="ft353"/>
    <w:basedOn w:val="a3"/>
    <w:uiPriority w:val="99"/>
    <w:qFormat/>
    <w:rsid w:val="0041452B"/>
    <w:rPr>
      <w:rFonts w:cs="Times New Roman"/>
    </w:rPr>
  </w:style>
  <w:style w:type="character" w:customStyle="1" w:styleId="ft355">
    <w:name w:val="ft355"/>
    <w:basedOn w:val="a3"/>
    <w:uiPriority w:val="99"/>
    <w:qFormat/>
    <w:rsid w:val="0041452B"/>
    <w:rPr>
      <w:rFonts w:cs="Times New Roman"/>
    </w:rPr>
  </w:style>
  <w:style w:type="character" w:customStyle="1" w:styleId="ft372">
    <w:name w:val="ft372"/>
    <w:basedOn w:val="a3"/>
    <w:uiPriority w:val="99"/>
    <w:qFormat/>
    <w:rsid w:val="0041452B"/>
    <w:rPr>
      <w:rFonts w:cs="Times New Roman"/>
    </w:rPr>
  </w:style>
  <w:style w:type="character" w:customStyle="1" w:styleId="ft219">
    <w:name w:val="ft219"/>
    <w:basedOn w:val="a3"/>
    <w:uiPriority w:val="99"/>
    <w:qFormat/>
    <w:rsid w:val="0041452B"/>
    <w:rPr>
      <w:rFonts w:cs="Times New Roman"/>
    </w:rPr>
  </w:style>
  <w:style w:type="character" w:customStyle="1" w:styleId="ft255">
    <w:name w:val="ft255"/>
    <w:basedOn w:val="a3"/>
    <w:uiPriority w:val="99"/>
    <w:qFormat/>
    <w:rsid w:val="0041452B"/>
    <w:rPr>
      <w:rFonts w:cs="Times New Roman"/>
    </w:rPr>
  </w:style>
  <w:style w:type="character" w:customStyle="1" w:styleId="ft264">
    <w:name w:val="ft264"/>
    <w:basedOn w:val="a3"/>
    <w:uiPriority w:val="99"/>
    <w:qFormat/>
    <w:rsid w:val="0041452B"/>
    <w:rPr>
      <w:rFonts w:cs="Times New Roman"/>
    </w:rPr>
  </w:style>
  <w:style w:type="character" w:customStyle="1" w:styleId="ft269">
    <w:name w:val="ft269"/>
    <w:basedOn w:val="a3"/>
    <w:uiPriority w:val="99"/>
    <w:qFormat/>
    <w:rsid w:val="0041452B"/>
    <w:rPr>
      <w:rFonts w:cs="Times New Roman"/>
    </w:rPr>
  </w:style>
  <w:style w:type="character" w:customStyle="1" w:styleId="ft292">
    <w:name w:val="ft292"/>
    <w:basedOn w:val="a3"/>
    <w:uiPriority w:val="99"/>
    <w:qFormat/>
    <w:rsid w:val="0041452B"/>
    <w:rPr>
      <w:rFonts w:cs="Times New Roman"/>
    </w:rPr>
  </w:style>
  <w:style w:type="character" w:customStyle="1" w:styleId="ft300">
    <w:name w:val="ft300"/>
    <w:basedOn w:val="a3"/>
    <w:uiPriority w:val="99"/>
    <w:qFormat/>
    <w:rsid w:val="0041452B"/>
    <w:rPr>
      <w:rFonts w:cs="Times New Roman"/>
    </w:rPr>
  </w:style>
  <w:style w:type="character" w:customStyle="1" w:styleId="ft308">
    <w:name w:val="ft308"/>
    <w:basedOn w:val="a3"/>
    <w:uiPriority w:val="99"/>
    <w:qFormat/>
    <w:rsid w:val="0041452B"/>
    <w:rPr>
      <w:rFonts w:cs="Times New Roman"/>
    </w:rPr>
  </w:style>
  <w:style w:type="character" w:customStyle="1" w:styleId="ft334">
    <w:name w:val="ft334"/>
    <w:basedOn w:val="a3"/>
    <w:uiPriority w:val="99"/>
    <w:qFormat/>
    <w:rsid w:val="0041452B"/>
    <w:rPr>
      <w:rFonts w:cs="Times New Roman"/>
    </w:rPr>
  </w:style>
  <w:style w:type="character" w:customStyle="1" w:styleId="ft346">
    <w:name w:val="ft346"/>
    <w:basedOn w:val="a3"/>
    <w:uiPriority w:val="99"/>
    <w:qFormat/>
    <w:rsid w:val="0041452B"/>
    <w:rPr>
      <w:rFonts w:cs="Times New Roman"/>
    </w:rPr>
  </w:style>
  <w:style w:type="character" w:customStyle="1" w:styleId="ft3">
    <w:name w:val="ft3"/>
    <w:basedOn w:val="a3"/>
    <w:uiPriority w:val="99"/>
    <w:qFormat/>
    <w:rsid w:val="0041452B"/>
    <w:rPr>
      <w:rFonts w:cs="Times New Roman"/>
    </w:rPr>
  </w:style>
  <w:style w:type="character" w:customStyle="1" w:styleId="ft381">
    <w:name w:val="ft381"/>
    <w:basedOn w:val="a3"/>
    <w:uiPriority w:val="99"/>
    <w:qFormat/>
    <w:rsid w:val="0041452B"/>
    <w:rPr>
      <w:rFonts w:cs="Times New Roman"/>
    </w:rPr>
  </w:style>
  <w:style w:type="character" w:customStyle="1" w:styleId="ft391">
    <w:name w:val="ft391"/>
    <w:basedOn w:val="a3"/>
    <w:uiPriority w:val="99"/>
    <w:qFormat/>
    <w:rsid w:val="0041452B"/>
    <w:rPr>
      <w:rFonts w:cs="Times New Roman"/>
    </w:rPr>
  </w:style>
  <w:style w:type="character" w:customStyle="1" w:styleId="ft397">
    <w:name w:val="ft397"/>
    <w:basedOn w:val="a3"/>
    <w:uiPriority w:val="99"/>
    <w:qFormat/>
    <w:rsid w:val="0041452B"/>
    <w:rPr>
      <w:rFonts w:cs="Times New Roman"/>
    </w:rPr>
  </w:style>
  <w:style w:type="character" w:customStyle="1" w:styleId="ft176">
    <w:name w:val="ft176"/>
    <w:basedOn w:val="a3"/>
    <w:uiPriority w:val="99"/>
    <w:qFormat/>
    <w:rsid w:val="0041452B"/>
    <w:rPr>
      <w:rFonts w:cs="Times New Roman"/>
    </w:rPr>
  </w:style>
  <w:style w:type="character" w:customStyle="1" w:styleId="ft410">
    <w:name w:val="ft410"/>
    <w:basedOn w:val="a3"/>
    <w:uiPriority w:val="99"/>
    <w:qFormat/>
    <w:rsid w:val="0041452B"/>
    <w:rPr>
      <w:rFonts w:cs="Times New Roman"/>
    </w:rPr>
  </w:style>
  <w:style w:type="character" w:customStyle="1" w:styleId="ft421">
    <w:name w:val="ft421"/>
    <w:basedOn w:val="a3"/>
    <w:uiPriority w:val="99"/>
    <w:qFormat/>
    <w:rsid w:val="0041452B"/>
    <w:rPr>
      <w:rFonts w:cs="Times New Roman"/>
    </w:rPr>
  </w:style>
  <w:style w:type="character" w:customStyle="1" w:styleId="ft467">
    <w:name w:val="ft467"/>
    <w:basedOn w:val="a3"/>
    <w:uiPriority w:val="99"/>
    <w:qFormat/>
    <w:rsid w:val="0041452B"/>
    <w:rPr>
      <w:rFonts w:cs="Times New Roman"/>
    </w:rPr>
  </w:style>
  <w:style w:type="character" w:customStyle="1" w:styleId="ft479">
    <w:name w:val="ft479"/>
    <w:basedOn w:val="a3"/>
    <w:uiPriority w:val="99"/>
    <w:qFormat/>
    <w:rsid w:val="0041452B"/>
    <w:rPr>
      <w:rFonts w:cs="Times New Roman"/>
    </w:rPr>
  </w:style>
  <w:style w:type="character" w:customStyle="1" w:styleId="ft578">
    <w:name w:val="ft578"/>
    <w:basedOn w:val="a3"/>
    <w:uiPriority w:val="99"/>
    <w:qFormat/>
    <w:rsid w:val="0041452B"/>
    <w:rPr>
      <w:rFonts w:cs="Times New Roman"/>
    </w:rPr>
  </w:style>
  <w:style w:type="character" w:customStyle="1" w:styleId="ft624">
    <w:name w:val="ft624"/>
    <w:basedOn w:val="a3"/>
    <w:uiPriority w:val="99"/>
    <w:qFormat/>
    <w:rsid w:val="0041452B"/>
    <w:rPr>
      <w:rFonts w:cs="Times New Roman"/>
    </w:rPr>
  </w:style>
  <w:style w:type="character" w:customStyle="1" w:styleId="ft631">
    <w:name w:val="ft631"/>
    <w:basedOn w:val="a3"/>
    <w:uiPriority w:val="99"/>
    <w:qFormat/>
    <w:rsid w:val="0041452B"/>
    <w:rPr>
      <w:rFonts w:cs="Times New Roman"/>
    </w:rPr>
  </w:style>
  <w:style w:type="character" w:customStyle="1" w:styleId="ft679">
    <w:name w:val="ft679"/>
    <w:basedOn w:val="a3"/>
    <w:uiPriority w:val="99"/>
    <w:qFormat/>
    <w:rsid w:val="0041452B"/>
    <w:rPr>
      <w:rFonts w:cs="Times New Roman"/>
    </w:rPr>
  </w:style>
  <w:style w:type="character" w:customStyle="1" w:styleId="ft725">
    <w:name w:val="ft725"/>
    <w:basedOn w:val="a3"/>
    <w:uiPriority w:val="99"/>
    <w:qFormat/>
    <w:rsid w:val="0041452B"/>
    <w:rPr>
      <w:rFonts w:cs="Times New Roman"/>
    </w:rPr>
  </w:style>
  <w:style w:type="character" w:customStyle="1" w:styleId="ft769">
    <w:name w:val="ft769"/>
    <w:basedOn w:val="a3"/>
    <w:uiPriority w:val="99"/>
    <w:qFormat/>
    <w:rsid w:val="0041452B"/>
    <w:rPr>
      <w:rFonts w:cs="Times New Roman"/>
    </w:rPr>
  </w:style>
  <w:style w:type="character" w:customStyle="1" w:styleId="ft819">
    <w:name w:val="ft819"/>
    <w:basedOn w:val="a3"/>
    <w:uiPriority w:val="99"/>
    <w:qFormat/>
    <w:rsid w:val="0041452B"/>
    <w:rPr>
      <w:rFonts w:cs="Times New Roman"/>
    </w:rPr>
  </w:style>
  <w:style w:type="character" w:customStyle="1" w:styleId="ft877">
    <w:name w:val="ft877"/>
    <w:basedOn w:val="a3"/>
    <w:uiPriority w:val="99"/>
    <w:qFormat/>
    <w:rsid w:val="0041452B"/>
    <w:rPr>
      <w:rFonts w:cs="Times New Roman"/>
    </w:rPr>
  </w:style>
  <w:style w:type="character" w:customStyle="1" w:styleId="ft275">
    <w:name w:val="ft275"/>
    <w:basedOn w:val="a3"/>
    <w:uiPriority w:val="99"/>
    <w:qFormat/>
    <w:rsid w:val="0041452B"/>
    <w:rPr>
      <w:rFonts w:cs="Times New Roman"/>
    </w:rPr>
  </w:style>
  <w:style w:type="character" w:customStyle="1" w:styleId="ft935">
    <w:name w:val="ft935"/>
    <w:basedOn w:val="a3"/>
    <w:uiPriority w:val="99"/>
    <w:qFormat/>
    <w:rsid w:val="0041452B"/>
    <w:rPr>
      <w:rFonts w:cs="Times New Roman"/>
    </w:rPr>
  </w:style>
  <w:style w:type="character" w:customStyle="1" w:styleId="ft969">
    <w:name w:val="ft969"/>
    <w:basedOn w:val="a3"/>
    <w:uiPriority w:val="99"/>
    <w:qFormat/>
    <w:rsid w:val="0041452B"/>
    <w:rPr>
      <w:rFonts w:cs="Times New Roman"/>
    </w:rPr>
  </w:style>
  <w:style w:type="character" w:customStyle="1" w:styleId="ft1010">
    <w:name w:val="ft1010"/>
    <w:basedOn w:val="a3"/>
    <w:uiPriority w:val="99"/>
    <w:qFormat/>
    <w:rsid w:val="0041452B"/>
    <w:rPr>
      <w:rFonts w:cs="Times New Roman"/>
    </w:rPr>
  </w:style>
  <w:style w:type="character" w:customStyle="1" w:styleId="ft1058">
    <w:name w:val="ft1058"/>
    <w:basedOn w:val="a3"/>
    <w:uiPriority w:val="99"/>
    <w:qFormat/>
    <w:rsid w:val="0041452B"/>
    <w:rPr>
      <w:rFonts w:cs="Times New Roman"/>
    </w:rPr>
  </w:style>
  <w:style w:type="character" w:customStyle="1" w:styleId="ft1101">
    <w:name w:val="ft1101"/>
    <w:basedOn w:val="a3"/>
    <w:uiPriority w:val="99"/>
    <w:qFormat/>
    <w:rsid w:val="0041452B"/>
    <w:rPr>
      <w:rFonts w:cs="Times New Roman"/>
    </w:rPr>
  </w:style>
  <w:style w:type="character" w:customStyle="1" w:styleId="ft1162">
    <w:name w:val="ft1162"/>
    <w:basedOn w:val="a3"/>
    <w:uiPriority w:val="99"/>
    <w:qFormat/>
    <w:rsid w:val="0041452B"/>
    <w:rPr>
      <w:rFonts w:cs="Times New Roman"/>
    </w:rPr>
  </w:style>
  <w:style w:type="character" w:customStyle="1" w:styleId="ft1197">
    <w:name w:val="ft1197"/>
    <w:basedOn w:val="a3"/>
    <w:uiPriority w:val="99"/>
    <w:qFormat/>
    <w:rsid w:val="0041452B"/>
    <w:rPr>
      <w:rFonts w:cs="Times New Roman"/>
    </w:rPr>
  </w:style>
  <w:style w:type="character" w:customStyle="1" w:styleId="ft1248">
    <w:name w:val="ft1248"/>
    <w:basedOn w:val="a3"/>
    <w:uiPriority w:val="99"/>
    <w:qFormat/>
    <w:rsid w:val="0041452B"/>
    <w:rPr>
      <w:rFonts w:cs="Times New Roman"/>
    </w:rPr>
  </w:style>
  <w:style w:type="character" w:customStyle="1" w:styleId="ft1293">
    <w:name w:val="ft1293"/>
    <w:basedOn w:val="a3"/>
    <w:uiPriority w:val="99"/>
    <w:qFormat/>
    <w:rsid w:val="0041452B"/>
    <w:rPr>
      <w:rFonts w:cs="Times New Roman"/>
    </w:rPr>
  </w:style>
  <w:style w:type="character" w:customStyle="1" w:styleId="ft1308">
    <w:name w:val="ft1308"/>
    <w:basedOn w:val="a3"/>
    <w:uiPriority w:val="99"/>
    <w:qFormat/>
    <w:rsid w:val="0041452B"/>
    <w:rPr>
      <w:rFonts w:cs="Times New Roman"/>
    </w:rPr>
  </w:style>
  <w:style w:type="character" w:customStyle="1" w:styleId="ft1366">
    <w:name w:val="ft1366"/>
    <w:basedOn w:val="a3"/>
    <w:uiPriority w:val="99"/>
    <w:qFormat/>
    <w:rsid w:val="0041452B"/>
    <w:rPr>
      <w:rFonts w:cs="Times New Roman"/>
    </w:rPr>
  </w:style>
  <w:style w:type="character" w:customStyle="1" w:styleId="ft1377">
    <w:name w:val="ft1377"/>
    <w:basedOn w:val="a3"/>
    <w:uiPriority w:val="99"/>
    <w:qFormat/>
    <w:rsid w:val="0041452B"/>
    <w:rPr>
      <w:rFonts w:cs="Times New Roman"/>
    </w:rPr>
  </w:style>
  <w:style w:type="character" w:customStyle="1" w:styleId="ft1380">
    <w:name w:val="ft1380"/>
    <w:basedOn w:val="a3"/>
    <w:uiPriority w:val="99"/>
    <w:qFormat/>
    <w:rsid w:val="0041452B"/>
    <w:rPr>
      <w:rFonts w:cs="Times New Roman"/>
    </w:rPr>
  </w:style>
  <w:style w:type="character" w:customStyle="1" w:styleId="ft1389">
    <w:name w:val="ft1389"/>
    <w:basedOn w:val="a3"/>
    <w:uiPriority w:val="99"/>
    <w:qFormat/>
    <w:rsid w:val="0041452B"/>
    <w:rPr>
      <w:rFonts w:cs="Times New Roman"/>
    </w:rPr>
  </w:style>
  <w:style w:type="character" w:customStyle="1" w:styleId="ft1393">
    <w:name w:val="ft1393"/>
    <w:basedOn w:val="a3"/>
    <w:uiPriority w:val="99"/>
    <w:qFormat/>
    <w:rsid w:val="0041452B"/>
    <w:rPr>
      <w:rFonts w:cs="Times New Roman"/>
    </w:rPr>
  </w:style>
  <w:style w:type="character" w:customStyle="1" w:styleId="ft1400">
    <w:name w:val="ft1400"/>
    <w:basedOn w:val="a3"/>
    <w:uiPriority w:val="99"/>
    <w:qFormat/>
    <w:rsid w:val="0041452B"/>
    <w:rPr>
      <w:rFonts w:cs="Times New Roman"/>
    </w:rPr>
  </w:style>
  <w:style w:type="character" w:customStyle="1" w:styleId="ft1407">
    <w:name w:val="ft1407"/>
    <w:basedOn w:val="a3"/>
    <w:uiPriority w:val="99"/>
    <w:qFormat/>
    <w:rsid w:val="0041452B"/>
    <w:rPr>
      <w:rFonts w:cs="Times New Roman"/>
    </w:rPr>
  </w:style>
  <w:style w:type="character" w:customStyle="1" w:styleId="ft1410">
    <w:name w:val="ft1410"/>
    <w:basedOn w:val="a3"/>
    <w:uiPriority w:val="99"/>
    <w:qFormat/>
    <w:rsid w:val="0041452B"/>
    <w:rPr>
      <w:rFonts w:cs="Times New Roman"/>
    </w:rPr>
  </w:style>
  <w:style w:type="character" w:customStyle="1" w:styleId="ft1427">
    <w:name w:val="ft1427"/>
    <w:basedOn w:val="a3"/>
    <w:uiPriority w:val="99"/>
    <w:qFormat/>
    <w:rsid w:val="0041452B"/>
    <w:rPr>
      <w:rFonts w:cs="Times New Roman"/>
    </w:rPr>
  </w:style>
  <w:style w:type="character" w:customStyle="1" w:styleId="ft1478">
    <w:name w:val="ft1478"/>
    <w:basedOn w:val="a3"/>
    <w:uiPriority w:val="99"/>
    <w:qFormat/>
    <w:rsid w:val="0041452B"/>
    <w:rPr>
      <w:rFonts w:cs="Times New Roman"/>
    </w:rPr>
  </w:style>
  <w:style w:type="character" w:customStyle="1" w:styleId="ft1533">
    <w:name w:val="ft1533"/>
    <w:basedOn w:val="a3"/>
    <w:uiPriority w:val="99"/>
    <w:qFormat/>
    <w:rsid w:val="0041452B"/>
    <w:rPr>
      <w:rFonts w:cs="Times New Roman"/>
    </w:rPr>
  </w:style>
  <w:style w:type="character" w:customStyle="1" w:styleId="ft1586">
    <w:name w:val="ft1586"/>
    <w:basedOn w:val="a3"/>
    <w:uiPriority w:val="99"/>
    <w:qFormat/>
    <w:rsid w:val="0041452B"/>
    <w:rPr>
      <w:rFonts w:cs="Times New Roman"/>
    </w:rPr>
  </w:style>
  <w:style w:type="character" w:customStyle="1" w:styleId="ft1627">
    <w:name w:val="ft1627"/>
    <w:basedOn w:val="a3"/>
    <w:uiPriority w:val="99"/>
    <w:qFormat/>
    <w:rsid w:val="0041452B"/>
    <w:rPr>
      <w:rFonts w:cs="Times New Roman"/>
    </w:rPr>
  </w:style>
  <w:style w:type="character" w:customStyle="1" w:styleId="ft1634">
    <w:name w:val="ft1634"/>
    <w:basedOn w:val="a3"/>
    <w:uiPriority w:val="99"/>
    <w:qFormat/>
    <w:rsid w:val="0041452B"/>
    <w:rPr>
      <w:rFonts w:cs="Times New Roman"/>
    </w:rPr>
  </w:style>
  <w:style w:type="character" w:customStyle="1" w:styleId="ft1638">
    <w:name w:val="ft1638"/>
    <w:basedOn w:val="a3"/>
    <w:uiPriority w:val="99"/>
    <w:qFormat/>
    <w:rsid w:val="0041452B"/>
    <w:rPr>
      <w:rFonts w:cs="Times New Roman"/>
    </w:rPr>
  </w:style>
  <w:style w:type="character" w:customStyle="1" w:styleId="ft1643">
    <w:name w:val="ft1643"/>
    <w:basedOn w:val="a3"/>
    <w:uiPriority w:val="99"/>
    <w:qFormat/>
    <w:rsid w:val="0041452B"/>
    <w:rPr>
      <w:rFonts w:cs="Times New Roman"/>
    </w:rPr>
  </w:style>
  <w:style w:type="character" w:customStyle="1" w:styleId="ft1659">
    <w:name w:val="ft1659"/>
    <w:basedOn w:val="a3"/>
    <w:uiPriority w:val="99"/>
    <w:qFormat/>
    <w:rsid w:val="0041452B"/>
    <w:rPr>
      <w:rFonts w:cs="Times New Roman"/>
    </w:rPr>
  </w:style>
  <w:style w:type="character" w:customStyle="1" w:styleId="ft1665">
    <w:name w:val="ft1665"/>
    <w:basedOn w:val="a3"/>
    <w:uiPriority w:val="99"/>
    <w:qFormat/>
    <w:rsid w:val="0041452B"/>
    <w:rPr>
      <w:rFonts w:cs="Times New Roman"/>
    </w:rPr>
  </w:style>
  <w:style w:type="character" w:customStyle="1" w:styleId="ft1711">
    <w:name w:val="ft1711"/>
    <w:basedOn w:val="a3"/>
    <w:uiPriority w:val="99"/>
    <w:qFormat/>
    <w:rsid w:val="0041452B"/>
    <w:rPr>
      <w:rFonts w:cs="Times New Roman"/>
    </w:rPr>
  </w:style>
  <w:style w:type="character" w:customStyle="1" w:styleId="ft1757">
    <w:name w:val="ft1757"/>
    <w:basedOn w:val="a3"/>
    <w:uiPriority w:val="99"/>
    <w:qFormat/>
    <w:rsid w:val="0041452B"/>
    <w:rPr>
      <w:rFonts w:cs="Times New Roman"/>
    </w:rPr>
  </w:style>
  <w:style w:type="character" w:customStyle="1" w:styleId="ft1804">
    <w:name w:val="ft1804"/>
    <w:basedOn w:val="a3"/>
    <w:uiPriority w:val="99"/>
    <w:qFormat/>
    <w:rsid w:val="0041452B"/>
    <w:rPr>
      <w:rFonts w:cs="Times New Roman"/>
    </w:rPr>
  </w:style>
  <w:style w:type="character" w:customStyle="1" w:styleId="ft1855">
    <w:name w:val="ft1855"/>
    <w:basedOn w:val="a3"/>
    <w:uiPriority w:val="99"/>
    <w:qFormat/>
    <w:rsid w:val="0041452B"/>
    <w:rPr>
      <w:rFonts w:cs="Times New Roman"/>
    </w:rPr>
  </w:style>
  <w:style w:type="character" w:customStyle="1" w:styleId="ft1883">
    <w:name w:val="ft1883"/>
    <w:basedOn w:val="a3"/>
    <w:uiPriority w:val="99"/>
    <w:qFormat/>
    <w:rsid w:val="0041452B"/>
    <w:rPr>
      <w:rFonts w:cs="Times New Roman"/>
    </w:rPr>
  </w:style>
  <w:style w:type="character" w:customStyle="1" w:styleId="ft1937">
    <w:name w:val="ft1937"/>
    <w:basedOn w:val="a3"/>
    <w:uiPriority w:val="99"/>
    <w:qFormat/>
    <w:rsid w:val="0041452B"/>
    <w:rPr>
      <w:rFonts w:cs="Times New Roman"/>
    </w:rPr>
  </w:style>
  <w:style w:type="character" w:customStyle="1" w:styleId="ft1983">
    <w:name w:val="ft1983"/>
    <w:basedOn w:val="a3"/>
    <w:uiPriority w:val="99"/>
    <w:qFormat/>
    <w:rsid w:val="0041452B"/>
    <w:rPr>
      <w:rFonts w:cs="Times New Roman"/>
    </w:rPr>
  </w:style>
  <w:style w:type="character" w:customStyle="1" w:styleId="ft2028">
    <w:name w:val="ft2028"/>
    <w:basedOn w:val="a3"/>
    <w:uiPriority w:val="99"/>
    <w:qFormat/>
    <w:rsid w:val="0041452B"/>
    <w:rPr>
      <w:rFonts w:cs="Times New Roman"/>
    </w:rPr>
  </w:style>
  <w:style w:type="character" w:customStyle="1" w:styleId="ft2049">
    <w:name w:val="ft2049"/>
    <w:basedOn w:val="a3"/>
    <w:uiPriority w:val="99"/>
    <w:qFormat/>
    <w:rsid w:val="0041452B"/>
    <w:rPr>
      <w:rFonts w:cs="Times New Roman"/>
    </w:rPr>
  </w:style>
  <w:style w:type="character" w:customStyle="1" w:styleId="ft2096">
    <w:name w:val="ft2096"/>
    <w:basedOn w:val="a3"/>
    <w:uiPriority w:val="99"/>
    <w:qFormat/>
    <w:rsid w:val="0041452B"/>
    <w:rPr>
      <w:rFonts w:cs="Times New Roman"/>
    </w:rPr>
  </w:style>
  <w:style w:type="character" w:customStyle="1" w:styleId="ft2144">
    <w:name w:val="ft2144"/>
    <w:basedOn w:val="a3"/>
    <w:uiPriority w:val="99"/>
    <w:qFormat/>
    <w:rsid w:val="0041452B"/>
    <w:rPr>
      <w:rFonts w:cs="Times New Roman"/>
    </w:rPr>
  </w:style>
  <w:style w:type="character" w:customStyle="1" w:styleId="ft2234">
    <w:name w:val="ft2234"/>
    <w:basedOn w:val="a3"/>
    <w:uiPriority w:val="99"/>
    <w:qFormat/>
    <w:rsid w:val="0041452B"/>
    <w:rPr>
      <w:rFonts w:cs="Times New Roman"/>
    </w:rPr>
  </w:style>
  <w:style w:type="character" w:customStyle="1" w:styleId="ft2289">
    <w:name w:val="ft2289"/>
    <w:basedOn w:val="a3"/>
    <w:uiPriority w:val="99"/>
    <w:qFormat/>
    <w:rsid w:val="0041452B"/>
    <w:rPr>
      <w:rFonts w:cs="Times New Roman"/>
    </w:rPr>
  </w:style>
  <w:style w:type="character" w:customStyle="1" w:styleId="ft1884">
    <w:name w:val="ft1884"/>
    <w:basedOn w:val="a3"/>
    <w:uiPriority w:val="99"/>
    <w:qFormat/>
    <w:rsid w:val="0041452B"/>
    <w:rPr>
      <w:rFonts w:cs="Times New Roman"/>
    </w:rPr>
  </w:style>
  <w:style w:type="character" w:customStyle="1" w:styleId="ft2343">
    <w:name w:val="ft2343"/>
    <w:basedOn w:val="a3"/>
    <w:uiPriority w:val="99"/>
    <w:qFormat/>
    <w:rsid w:val="0041452B"/>
    <w:rPr>
      <w:rFonts w:cs="Times New Roman"/>
    </w:rPr>
  </w:style>
  <w:style w:type="character" w:customStyle="1" w:styleId="ft2392">
    <w:name w:val="ft2392"/>
    <w:basedOn w:val="a3"/>
    <w:uiPriority w:val="99"/>
    <w:qFormat/>
    <w:rsid w:val="0041452B"/>
    <w:rPr>
      <w:rFonts w:cs="Times New Roman"/>
    </w:rPr>
  </w:style>
  <w:style w:type="character" w:customStyle="1" w:styleId="ft2439">
    <w:name w:val="ft2439"/>
    <w:basedOn w:val="a3"/>
    <w:uiPriority w:val="99"/>
    <w:qFormat/>
    <w:rsid w:val="0041452B"/>
    <w:rPr>
      <w:rFonts w:cs="Times New Roman"/>
    </w:rPr>
  </w:style>
  <w:style w:type="character" w:customStyle="1" w:styleId="ft2489">
    <w:name w:val="ft2489"/>
    <w:basedOn w:val="a3"/>
    <w:uiPriority w:val="99"/>
    <w:qFormat/>
    <w:rsid w:val="0041452B"/>
    <w:rPr>
      <w:rFonts w:cs="Times New Roman"/>
    </w:rPr>
  </w:style>
  <w:style w:type="character" w:customStyle="1" w:styleId="ft2500">
    <w:name w:val="ft2500"/>
    <w:basedOn w:val="a3"/>
    <w:uiPriority w:val="99"/>
    <w:qFormat/>
    <w:rsid w:val="0041452B"/>
    <w:rPr>
      <w:rFonts w:cs="Times New Roman"/>
    </w:rPr>
  </w:style>
  <w:style w:type="character" w:customStyle="1" w:styleId="ft2555">
    <w:name w:val="ft2555"/>
    <w:basedOn w:val="a3"/>
    <w:uiPriority w:val="99"/>
    <w:qFormat/>
    <w:rsid w:val="0041452B"/>
    <w:rPr>
      <w:rFonts w:cs="Times New Roman"/>
    </w:rPr>
  </w:style>
  <w:style w:type="character" w:customStyle="1" w:styleId="ft2562">
    <w:name w:val="ft2562"/>
    <w:basedOn w:val="a3"/>
    <w:uiPriority w:val="99"/>
    <w:qFormat/>
    <w:rsid w:val="0041452B"/>
    <w:rPr>
      <w:rFonts w:cs="Times New Roman"/>
    </w:rPr>
  </w:style>
  <w:style w:type="character" w:customStyle="1" w:styleId="ft2569">
    <w:name w:val="ft2569"/>
    <w:basedOn w:val="a3"/>
    <w:uiPriority w:val="99"/>
    <w:qFormat/>
    <w:rsid w:val="0041452B"/>
    <w:rPr>
      <w:rFonts w:cs="Times New Roman"/>
    </w:rPr>
  </w:style>
  <w:style w:type="character" w:customStyle="1" w:styleId="ft2572">
    <w:name w:val="ft2572"/>
    <w:basedOn w:val="a3"/>
    <w:uiPriority w:val="99"/>
    <w:qFormat/>
    <w:rsid w:val="0041452B"/>
    <w:rPr>
      <w:rFonts w:cs="Times New Roman"/>
    </w:rPr>
  </w:style>
  <w:style w:type="character" w:customStyle="1" w:styleId="ft2581">
    <w:name w:val="ft2581"/>
    <w:basedOn w:val="a3"/>
    <w:uiPriority w:val="99"/>
    <w:qFormat/>
    <w:rsid w:val="0041452B"/>
    <w:rPr>
      <w:rFonts w:cs="Times New Roman"/>
    </w:rPr>
  </w:style>
  <w:style w:type="character" w:customStyle="1" w:styleId="ft2590">
    <w:name w:val="ft2590"/>
    <w:basedOn w:val="a3"/>
    <w:uiPriority w:val="99"/>
    <w:qFormat/>
    <w:rsid w:val="0041452B"/>
    <w:rPr>
      <w:rFonts w:cs="Times New Roman"/>
    </w:rPr>
  </w:style>
  <w:style w:type="character" w:customStyle="1" w:styleId="ft2624">
    <w:name w:val="ft2624"/>
    <w:basedOn w:val="a3"/>
    <w:uiPriority w:val="99"/>
    <w:qFormat/>
    <w:rsid w:val="0041452B"/>
    <w:rPr>
      <w:rFonts w:cs="Times New Roman"/>
    </w:rPr>
  </w:style>
  <w:style w:type="character" w:customStyle="1" w:styleId="ft2669">
    <w:name w:val="ft2669"/>
    <w:basedOn w:val="a3"/>
    <w:uiPriority w:val="99"/>
    <w:qFormat/>
    <w:rsid w:val="0041452B"/>
    <w:rPr>
      <w:rFonts w:cs="Times New Roman"/>
    </w:rPr>
  </w:style>
  <w:style w:type="character" w:customStyle="1" w:styleId="ft2679">
    <w:name w:val="ft2679"/>
    <w:basedOn w:val="a3"/>
    <w:uiPriority w:val="99"/>
    <w:qFormat/>
    <w:rsid w:val="0041452B"/>
    <w:rPr>
      <w:rFonts w:cs="Times New Roman"/>
    </w:rPr>
  </w:style>
  <w:style w:type="character" w:customStyle="1" w:styleId="ft2716">
    <w:name w:val="ft2716"/>
    <w:basedOn w:val="a3"/>
    <w:uiPriority w:val="99"/>
    <w:qFormat/>
    <w:rsid w:val="0041452B"/>
    <w:rPr>
      <w:rFonts w:cs="Times New Roman"/>
    </w:rPr>
  </w:style>
  <w:style w:type="character" w:customStyle="1" w:styleId="ft2726">
    <w:name w:val="ft2726"/>
    <w:basedOn w:val="a3"/>
    <w:uiPriority w:val="99"/>
    <w:qFormat/>
    <w:rsid w:val="0041452B"/>
    <w:rPr>
      <w:rFonts w:cs="Times New Roman"/>
    </w:rPr>
  </w:style>
  <w:style w:type="character" w:customStyle="1" w:styleId="ft2773">
    <w:name w:val="ft2773"/>
    <w:basedOn w:val="a3"/>
    <w:uiPriority w:val="99"/>
    <w:qFormat/>
    <w:rsid w:val="0041452B"/>
    <w:rPr>
      <w:rFonts w:cs="Times New Roman"/>
    </w:rPr>
  </w:style>
  <w:style w:type="character" w:customStyle="1" w:styleId="ft2782">
    <w:name w:val="ft2782"/>
    <w:basedOn w:val="a3"/>
    <w:uiPriority w:val="99"/>
    <w:qFormat/>
    <w:rsid w:val="0041452B"/>
    <w:rPr>
      <w:rFonts w:cs="Times New Roman"/>
    </w:rPr>
  </w:style>
  <w:style w:type="character" w:customStyle="1" w:styleId="ft2828">
    <w:name w:val="ft2828"/>
    <w:basedOn w:val="a3"/>
    <w:uiPriority w:val="99"/>
    <w:qFormat/>
    <w:rsid w:val="0041452B"/>
    <w:rPr>
      <w:rFonts w:cs="Times New Roman"/>
    </w:rPr>
  </w:style>
  <w:style w:type="character" w:customStyle="1" w:styleId="ft2877">
    <w:name w:val="ft2877"/>
    <w:basedOn w:val="a3"/>
    <w:uiPriority w:val="99"/>
    <w:qFormat/>
    <w:rsid w:val="0041452B"/>
    <w:rPr>
      <w:rFonts w:cs="Times New Roman"/>
    </w:rPr>
  </w:style>
  <w:style w:type="character" w:customStyle="1" w:styleId="ft2921">
    <w:name w:val="ft2921"/>
    <w:basedOn w:val="a3"/>
    <w:uiPriority w:val="99"/>
    <w:qFormat/>
    <w:rsid w:val="0041452B"/>
    <w:rPr>
      <w:rFonts w:cs="Times New Roman"/>
    </w:rPr>
  </w:style>
  <w:style w:type="character" w:customStyle="1" w:styleId="ft2927">
    <w:name w:val="ft2927"/>
    <w:basedOn w:val="a3"/>
    <w:uiPriority w:val="99"/>
    <w:qFormat/>
    <w:rsid w:val="0041452B"/>
    <w:rPr>
      <w:rFonts w:cs="Times New Roman"/>
    </w:rPr>
  </w:style>
  <w:style w:type="character" w:customStyle="1" w:styleId="ft2935">
    <w:name w:val="ft2935"/>
    <w:basedOn w:val="a3"/>
    <w:uiPriority w:val="99"/>
    <w:qFormat/>
    <w:rsid w:val="0041452B"/>
    <w:rPr>
      <w:rFonts w:cs="Times New Roman"/>
    </w:rPr>
  </w:style>
  <w:style w:type="character" w:customStyle="1" w:styleId="ft2943">
    <w:name w:val="ft2943"/>
    <w:basedOn w:val="a3"/>
    <w:uiPriority w:val="99"/>
    <w:qFormat/>
    <w:rsid w:val="0041452B"/>
    <w:rPr>
      <w:rFonts w:cs="Times New Roman"/>
    </w:rPr>
  </w:style>
  <w:style w:type="character" w:customStyle="1" w:styleId="ft2952">
    <w:name w:val="ft2952"/>
    <w:basedOn w:val="a3"/>
    <w:uiPriority w:val="99"/>
    <w:qFormat/>
    <w:rsid w:val="0041452B"/>
    <w:rPr>
      <w:rFonts w:cs="Times New Roman"/>
    </w:rPr>
  </w:style>
  <w:style w:type="character" w:customStyle="1" w:styleId="ft2954">
    <w:name w:val="ft2954"/>
    <w:basedOn w:val="a3"/>
    <w:uiPriority w:val="99"/>
    <w:qFormat/>
    <w:rsid w:val="0041452B"/>
    <w:rPr>
      <w:rFonts w:cs="Times New Roman"/>
    </w:rPr>
  </w:style>
  <w:style w:type="character" w:customStyle="1" w:styleId="ft2955">
    <w:name w:val="ft2955"/>
    <w:basedOn w:val="a3"/>
    <w:uiPriority w:val="99"/>
    <w:qFormat/>
    <w:rsid w:val="0041452B"/>
    <w:rPr>
      <w:rFonts w:cs="Times New Roman"/>
    </w:rPr>
  </w:style>
  <w:style w:type="character" w:customStyle="1" w:styleId="ft2962">
    <w:name w:val="ft2962"/>
    <w:basedOn w:val="a3"/>
    <w:uiPriority w:val="99"/>
    <w:qFormat/>
    <w:rsid w:val="0041452B"/>
    <w:rPr>
      <w:rFonts w:cs="Times New Roman"/>
    </w:rPr>
  </w:style>
  <w:style w:type="character" w:customStyle="1" w:styleId="ft2968">
    <w:name w:val="ft2968"/>
    <w:basedOn w:val="a3"/>
    <w:uiPriority w:val="99"/>
    <w:qFormat/>
    <w:rsid w:val="0041452B"/>
    <w:rPr>
      <w:rFonts w:cs="Times New Roman"/>
    </w:rPr>
  </w:style>
  <w:style w:type="character" w:customStyle="1" w:styleId="ft2973">
    <w:name w:val="ft2973"/>
    <w:basedOn w:val="a3"/>
    <w:uiPriority w:val="99"/>
    <w:qFormat/>
    <w:rsid w:val="0041452B"/>
    <w:rPr>
      <w:rFonts w:cs="Times New Roman"/>
    </w:rPr>
  </w:style>
  <w:style w:type="character" w:customStyle="1" w:styleId="ft2974">
    <w:name w:val="ft2974"/>
    <w:basedOn w:val="a3"/>
    <w:uiPriority w:val="99"/>
    <w:qFormat/>
    <w:rsid w:val="0041452B"/>
    <w:rPr>
      <w:rFonts w:cs="Times New Roman"/>
    </w:rPr>
  </w:style>
  <w:style w:type="character" w:customStyle="1" w:styleId="ft2976">
    <w:name w:val="ft2976"/>
    <w:basedOn w:val="a3"/>
    <w:uiPriority w:val="99"/>
    <w:qFormat/>
    <w:rsid w:val="0041452B"/>
    <w:rPr>
      <w:rFonts w:cs="Times New Roman"/>
    </w:rPr>
  </w:style>
  <w:style w:type="character" w:customStyle="1" w:styleId="ft2985">
    <w:name w:val="ft2985"/>
    <w:basedOn w:val="a3"/>
    <w:uiPriority w:val="99"/>
    <w:qFormat/>
    <w:rsid w:val="0041452B"/>
    <w:rPr>
      <w:rFonts w:cs="Times New Roman"/>
    </w:rPr>
  </w:style>
  <w:style w:type="character" w:customStyle="1" w:styleId="ft3002">
    <w:name w:val="ft3002"/>
    <w:basedOn w:val="a3"/>
    <w:uiPriority w:val="99"/>
    <w:qFormat/>
    <w:rsid w:val="0041452B"/>
    <w:rPr>
      <w:rFonts w:cs="Times New Roman"/>
    </w:rPr>
  </w:style>
  <w:style w:type="character" w:customStyle="1" w:styleId="ft3037">
    <w:name w:val="ft3037"/>
    <w:basedOn w:val="a3"/>
    <w:uiPriority w:val="99"/>
    <w:qFormat/>
    <w:rsid w:val="0041452B"/>
    <w:rPr>
      <w:rFonts w:cs="Times New Roman"/>
    </w:rPr>
  </w:style>
  <w:style w:type="character" w:customStyle="1" w:styleId="ft3084">
    <w:name w:val="ft3084"/>
    <w:basedOn w:val="a3"/>
    <w:uiPriority w:val="99"/>
    <w:qFormat/>
    <w:rsid w:val="0041452B"/>
    <w:rPr>
      <w:rFonts w:cs="Times New Roman"/>
    </w:rPr>
  </w:style>
  <w:style w:type="character" w:customStyle="1" w:styleId="ft3127">
    <w:name w:val="ft3127"/>
    <w:basedOn w:val="a3"/>
    <w:uiPriority w:val="99"/>
    <w:qFormat/>
    <w:rsid w:val="0041452B"/>
    <w:rPr>
      <w:rFonts w:cs="Times New Roman"/>
    </w:rPr>
  </w:style>
  <w:style w:type="character" w:customStyle="1" w:styleId="ft3156">
    <w:name w:val="ft3156"/>
    <w:basedOn w:val="a3"/>
    <w:uiPriority w:val="99"/>
    <w:qFormat/>
    <w:rsid w:val="0041452B"/>
    <w:rPr>
      <w:rFonts w:cs="Times New Roman"/>
    </w:rPr>
  </w:style>
  <w:style w:type="character" w:customStyle="1" w:styleId="ft3206">
    <w:name w:val="ft3206"/>
    <w:basedOn w:val="a3"/>
    <w:uiPriority w:val="99"/>
    <w:qFormat/>
    <w:rsid w:val="0041452B"/>
    <w:rPr>
      <w:rFonts w:cs="Times New Roman"/>
    </w:rPr>
  </w:style>
  <w:style w:type="character" w:customStyle="1" w:styleId="ft3264">
    <w:name w:val="ft3264"/>
    <w:basedOn w:val="a3"/>
    <w:uiPriority w:val="99"/>
    <w:qFormat/>
    <w:rsid w:val="0041452B"/>
    <w:rPr>
      <w:rFonts w:cs="Times New Roman"/>
    </w:rPr>
  </w:style>
  <w:style w:type="character" w:customStyle="1" w:styleId="ft3315">
    <w:name w:val="ft3315"/>
    <w:basedOn w:val="a3"/>
    <w:uiPriority w:val="99"/>
    <w:qFormat/>
    <w:rsid w:val="0041452B"/>
    <w:rPr>
      <w:rFonts w:cs="Times New Roman"/>
    </w:rPr>
  </w:style>
  <w:style w:type="character" w:customStyle="1" w:styleId="ft3373">
    <w:name w:val="ft3373"/>
    <w:basedOn w:val="a3"/>
    <w:uiPriority w:val="99"/>
    <w:qFormat/>
    <w:rsid w:val="0041452B"/>
    <w:rPr>
      <w:rFonts w:cs="Times New Roman"/>
    </w:rPr>
  </w:style>
  <w:style w:type="character" w:customStyle="1" w:styleId="ft3432">
    <w:name w:val="ft3432"/>
    <w:basedOn w:val="a3"/>
    <w:uiPriority w:val="99"/>
    <w:qFormat/>
    <w:rsid w:val="0041452B"/>
    <w:rPr>
      <w:rFonts w:cs="Times New Roman"/>
    </w:rPr>
  </w:style>
  <w:style w:type="character" w:customStyle="1" w:styleId="ft3489">
    <w:name w:val="ft3489"/>
    <w:basedOn w:val="a3"/>
    <w:uiPriority w:val="99"/>
    <w:qFormat/>
    <w:rsid w:val="0041452B"/>
    <w:rPr>
      <w:rFonts w:cs="Times New Roman"/>
    </w:rPr>
  </w:style>
  <w:style w:type="character" w:customStyle="1" w:styleId="ft3546">
    <w:name w:val="ft3546"/>
    <w:basedOn w:val="a3"/>
    <w:uiPriority w:val="99"/>
    <w:qFormat/>
    <w:rsid w:val="0041452B"/>
    <w:rPr>
      <w:rFonts w:cs="Times New Roman"/>
    </w:rPr>
  </w:style>
  <w:style w:type="character" w:customStyle="1" w:styleId="ft3608">
    <w:name w:val="ft3608"/>
    <w:basedOn w:val="a3"/>
    <w:uiPriority w:val="99"/>
    <w:qFormat/>
    <w:rsid w:val="0041452B"/>
    <w:rPr>
      <w:rFonts w:cs="Times New Roman"/>
    </w:rPr>
  </w:style>
  <w:style w:type="character" w:customStyle="1" w:styleId="ft3651">
    <w:name w:val="ft3651"/>
    <w:basedOn w:val="a3"/>
    <w:uiPriority w:val="99"/>
    <w:qFormat/>
    <w:rsid w:val="0041452B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41452B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41452B"/>
    <w:rPr>
      <w:rFonts w:cs="Times New Roman"/>
    </w:rPr>
  </w:style>
  <w:style w:type="character" w:customStyle="1" w:styleId="1142">
    <w:name w:val="Знак Знак114"/>
    <w:uiPriority w:val="99"/>
    <w:locked/>
    <w:rsid w:val="0041452B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41452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41452B"/>
  </w:style>
  <w:style w:type="character" w:customStyle="1" w:styleId="ft9274">
    <w:name w:val="ft9274"/>
    <w:uiPriority w:val="99"/>
    <w:qFormat/>
    <w:rsid w:val="0041452B"/>
  </w:style>
  <w:style w:type="character" w:customStyle="1" w:styleId="ft9282">
    <w:name w:val="ft9282"/>
    <w:uiPriority w:val="99"/>
    <w:qFormat/>
    <w:rsid w:val="0041452B"/>
  </w:style>
  <w:style w:type="character" w:customStyle="1" w:styleId="ft9284">
    <w:name w:val="ft9284"/>
    <w:uiPriority w:val="99"/>
    <w:qFormat/>
    <w:rsid w:val="0041452B"/>
  </w:style>
  <w:style w:type="character" w:customStyle="1" w:styleId="ft9287">
    <w:name w:val="ft9287"/>
    <w:uiPriority w:val="99"/>
    <w:qFormat/>
    <w:rsid w:val="0041452B"/>
  </w:style>
  <w:style w:type="character" w:customStyle="1" w:styleId="ft9293">
    <w:name w:val="ft9293"/>
    <w:uiPriority w:val="99"/>
    <w:qFormat/>
    <w:rsid w:val="0041452B"/>
  </w:style>
  <w:style w:type="character" w:customStyle="1" w:styleId="ft9299">
    <w:name w:val="ft9299"/>
    <w:uiPriority w:val="99"/>
    <w:qFormat/>
    <w:rsid w:val="0041452B"/>
  </w:style>
  <w:style w:type="character" w:customStyle="1" w:styleId="ft9306">
    <w:name w:val="ft9306"/>
    <w:uiPriority w:val="99"/>
    <w:qFormat/>
    <w:rsid w:val="0041452B"/>
  </w:style>
  <w:style w:type="character" w:customStyle="1" w:styleId="ft8849">
    <w:name w:val="ft8849"/>
    <w:uiPriority w:val="99"/>
    <w:qFormat/>
    <w:rsid w:val="0041452B"/>
  </w:style>
  <w:style w:type="character" w:customStyle="1" w:styleId="ft9312">
    <w:name w:val="ft9312"/>
    <w:uiPriority w:val="99"/>
    <w:qFormat/>
    <w:rsid w:val="0041452B"/>
  </w:style>
  <w:style w:type="character" w:customStyle="1" w:styleId="ft9316">
    <w:name w:val="ft9316"/>
    <w:uiPriority w:val="99"/>
    <w:qFormat/>
    <w:rsid w:val="0041452B"/>
  </w:style>
  <w:style w:type="character" w:customStyle="1" w:styleId="ft9324">
    <w:name w:val="ft9324"/>
    <w:uiPriority w:val="99"/>
    <w:qFormat/>
    <w:rsid w:val="0041452B"/>
  </w:style>
  <w:style w:type="character" w:customStyle="1" w:styleId="ft9330">
    <w:name w:val="ft9330"/>
    <w:uiPriority w:val="99"/>
    <w:qFormat/>
    <w:rsid w:val="0041452B"/>
  </w:style>
  <w:style w:type="character" w:customStyle="1" w:styleId="18100">
    <w:name w:val="Знак Знак1810"/>
    <w:uiPriority w:val="99"/>
    <w:rsid w:val="0041452B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41452B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41452B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41452B"/>
    <w:rPr>
      <w:rFonts w:ascii="Wingdings" w:hAnsi="Wingdings"/>
    </w:rPr>
  </w:style>
  <w:style w:type="character" w:customStyle="1" w:styleId="WW8Num39z0">
    <w:name w:val="WW8Num39z0"/>
    <w:uiPriority w:val="99"/>
    <w:qFormat/>
    <w:rsid w:val="0041452B"/>
    <w:rPr>
      <w:rFonts w:ascii="Wingdings" w:hAnsi="Wingdings"/>
    </w:rPr>
  </w:style>
  <w:style w:type="character" w:customStyle="1" w:styleId="WW8Num42z0">
    <w:name w:val="WW8Num42z0"/>
    <w:uiPriority w:val="99"/>
    <w:qFormat/>
    <w:rsid w:val="0041452B"/>
    <w:rPr>
      <w:rFonts w:ascii="Wingdings" w:hAnsi="Wingdings"/>
    </w:rPr>
  </w:style>
  <w:style w:type="character" w:customStyle="1" w:styleId="WW8Num44z0">
    <w:name w:val="WW8Num44z0"/>
    <w:uiPriority w:val="99"/>
    <w:qFormat/>
    <w:rsid w:val="0041452B"/>
    <w:rPr>
      <w:rFonts w:ascii="Wingdings" w:hAnsi="Wingdings"/>
    </w:rPr>
  </w:style>
  <w:style w:type="character" w:customStyle="1" w:styleId="WW8Num44z1">
    <w:name w:val="WW8Num44z1"/>
    <w:uiPriority w:val="99"/>
    <w:qFormat/>
    <w:rsid w:val="0041452B"/>
    <w:rPr>
      <w:rFonts w:ascii="Courier New" w:hAnsi="Courier New"/>
    </w:rPr>
  </w:style>
  <w:style w:type="character" w:customStyle="1" w:styleId="WW8Num44z3">
    <w:name w:val="WW8Num44z3"/>
    <w:uiPriority w:val="99"/>
    <w:qFormat/>
    <w:rsid w:val="0041452B"/>
    <w:rPr>
      <w:rFonts w:ascii="Symbol" w:hAnsi="Symbol"/>
    </w:rPr>
  </w:style>
  <w:style w:type="character" w:customStyle="1" w:styleId="WW8Num47z0">
    <w:name w:val="WW8Num47z0"/>
    <w:uiPriority w:val="99"/>
    <w:qFormat/>
    <w:rsid w:val="0041452B"/>
    <w:rPr>
      <w:rFonts w:ascii="Wingdings" w:hAnsi="Wingdings"/>
    </w:rPr>
  </w:style>
  <w:style w:type="character" w:customStyle="1" w:styleId="WW8Num47z1">
    <w:name w:val="WW8Num47z1"/>
    <w:uiPriority w:val="99"/>
    <w:qFormat/>
    <w:rsid w:val="0041452B"/>
    <w:rPr>
      <w:rFonts w:ascii="Courier New" w:hAnsi="Courier New"/>
    </w:rPr>
  </w:style>
  <w:style w:type="character" w:customStyle="1" w:styleId="WW8Num47z3">
    <w:name w:val="WW8Num47z3"/>
    <w:uiPriority w:val="99"/>
    <w:qFormat/>
    <w:rsid w:val="0041452B"/>
    <w:rPr>
      <w:rFonts w:ascii="Symbol" w:hAnsi="Symbol"/>
    </w:rPr>
  </w:style>
  <w:style w:type="character" w:customStyle="1" w:styleId="WW8Num50z0">
    <w:name w:val="WW8Num50z0"/>
    <w:uiPriority w:val="99"/>
    <w:qFormat/>
    <w:rsid w:val="0041452B"/>
    <w:rPr>
      <w:rFonts w:ascii="Wingdings" w:hAnsi="Wingdings"/>
    </w:rPr>
  </w:style>
  <w:style w:type="character" w:customStyle="1" w:styleId="WW8Num51z0">
    <w:name w:val="WW8Num51z0"/>
    <w:uiPriority w:val="99"/>
    <w:qFormat/>
    <w:rsid w:val="0041452B"/>
    <w:rPr>
      <w:rFonts w:ascii="Wingdings" w:hAnsi="Wingdings"/>
    </w:rPr>
  </w:style>
  <w:style w:type="character" w:customStyle="1" w:styleId="WW8Num52z0">
    <w:name w:val="WW8Num52z0"/>
    <w:uiPriority w:val="99"/>
    <w:qFormat/>
    <w:rsid w:val="0041452B"/>
    <w:rPr>
      <w:rFonts w:ascii="Symbol" w:hAnsi="Symbol"/>
    </w:rPr>
  </w:style>
  <w:style w:type="character" w:customStyle="1" w:styleId="WW8Num53z0">
    <w:name w:val="WW8Num53z0"/>
    <w:uiPriority w:val="99"/>
    <w:qFormat/>
    <w:rsid w:val="0041452B"/>
    <w:rPr>
      <w:rFonts w:ascii="Wingdings" w:hAnsi="Wingdings"/>
    </w:rPr>
  </w:style>
  <w:style w:type="character" w:customStyle="1" w:styleId="WW8Num53z1">
    <w:name w:val="WW8Num53z1"/>
    <w:uiPriority w:val="99"/>
    <w:qFormat/>
    <w:rsid w:val="0041452B"/>
    <w:rPr>
      <w:rFonts w:ascii="Courier New" w:hAnsi="Courier New"/>
    </w:rPr>
  </w:style>
  <w:style w:type="character" w:customStyle="1" w:styleId="WW8Num53z3">
    <w:name w:val="WW8Num53z3"/>
    <w:uiPriority w:val="99"/>
    <w:qFormat/>
    <w:rsid w:val="0041452B"/>
    <w:rPr>
      <w:rFonts w:ascii="Symbol" w:hAnsi="Symbol"/>
    </w:rPr>
  </w:style>
  <w:style w:type="character" w:customStyle="1" w:styleId="WW8Num55z0">
    <w:name w:val="WW8Num55z0"/>
    <w:uiPriority w:val="99"/>
    <w:qFormat/>
    <w:rsid w:val="0041452B"/>
    <w:rPr>
      <w:rFonts w:ascii="Symbol" w:hAnsi="Symbol"/>
    </w:rPr>
  </w:style>
  <w:style w:type="character" w:customStyle="1" w:styleId="WW8Num56z0">
    <w:name w:val="WW8Num56z0"/>
    <w:uiPriority w:val="99"/>
    <w:qFormat/>
    <w:rsid w:val="0041452B"/>
    <w:rPr>
      <w:rFonts w:ascii="Symbol" w:hAnsi="Symbol"/>
    </w:rPr>
  </w:style>
  <w:style w:type="character" w:customStyle="1" w:styleId="WW8Num59z0">
    <w:name w:val="WW8Num59z0"/>
    <w:uiPriority w:val="99"/>
    <w:qFormat/>
    <w:rsid w:val="0041452B"/>
    <w:rPr>
      <w:rFonts w:ascii="Symbol" w:hAnsi="Symbol"/>
    </w:rPr>
  </w:style>
  <w:style w:type="character" w:customStyle="1" w:styleId="WW8Num63z0">
    <w:name w:val="WW8Num63z0"/>
    <w:uiPriority w:val="99"/>
    <w:qFormat/>
    <w:rsid w:val="0041452B"/>
    <w:rPr>
      <w:rFonts w:ascii="Symbol" w:hAnsi="Symbol"/>
    </w:rPr>
  </w:style>
  <w:style w:type="character" w:customStyle="1" w:styleId="WW8Num66z0">
    <w:name w:val="WW8Num66z0"/>
    <w:uiPriority w:val="99"/>
    <w:qFormat/>
    <w:rsid w:val="0041452B"/>
    <w:rPr>
      <w:rFonts w:ascii="Symbol" w:hAnsi="Symbol"/>
    </w:rPr>
  </w:style>
  <w:style w:type="character" w:customStyle="1" w:styleId="WW8Num69z1">
    <w:name w:val="WW8Num69z1"/>
    <w:uiPriority w:val="99"/>
    <w:qFormat/>
    <w:rsid w:val="0041452B"/>
    <w:rPr>
      <w:rFonts w:ascii="Wingdings" w:hAnsi="Wingdings"/>
    </w:rPr>
  </w:style>
  <w:style w:type="character" w:customStyle="1" w:styleId="WW8Num72z0">
    <w:name w:val="WW8Num72z0"/>
    <w:uiPriority w:val="99"/>
    <w:qFormat/>
    <w:rsid w:val="0041452B"/>
    <w:rPr>
      <w:rFonts w:ascii="Symbol" w:hAnsi="Symbol"/>
    </w:rPr>
  </w:style>
  <w:style w:type="character" w:customStyle="1" w:styleId="WW8Num72z1">
    <w:name w:val="WW8Num72z1"/>
    <w:uiPriority w:val="99"/>
    <w:qFormat/>
    <w:rsid w:val="0041452B"/>
    <w:rPr>
      <w:rFonts w:ascii="Courier New" w:hAnsi="Courier New"/>
    </w:rPr>
  </w:style>
  <w:style w:type="character" w:customStyle="1" w:styleId="WW8Num72z2">
    <w:name w:val="WW8Num72z2"/>
    <w:uiPriority w:val="99"/>
    <w:qFormat/>
    <w:rsid w:val="0041452B"/>
    <w:rPr>
      <w:rFonts w:ascii="Wingdings" w:hAnsi="Wingdings"/>
    </w:rPr>
  </w:style>
  <w:style w:type="character" w:customStyle="1" w:styleId="WW8Num74z0">
    <w:name w:val="WW8Num74z0"/>
    <w:uiPriority w:val="99"/>
    <w:qFormat/>
    <w:rsid w:val="0041452B"/>
    <w:rPr>
      <w:rFonts w:ascii="Symbol" w:hAnsi="Symbol"/>
    </w:rPr>
  </w:style>
  <w:style w:type="character" w:customStyle="1" w:styleId="WW8Num75z0">
    <w:name w:val="WW8Num75z0"/>
    <w:uiPriority w:val="99"/>
    <w:qFormat/>
    <w:rsid w:val="0041452B"/>
    <w:rPr>
      <w:rFonts w:ascii="Wingdings" w:hAnsi="Wingdings"/>
    </w:rPr>
  </w:style>
  <w:style w:type="character" w:customStyle="1" w:styleId="WW8Num75z1">
    <w:name w:val="WW8Num75z1"/>
    <w:uiPriority w:val="99"/>
    <w:qFormat/>
    <w:rsid w:val="0041452B"/>
    <w:rPr>
      <w:rFonts w:ascii="Courier New" w:hAnsi="Courier New"/>
    </w:rPr>
  </w:style>
  <w:style w:type="character" w:customStyle="1" w:styleId="WW8Num75z3">
    <w:name w:val="WW8Num75z3"/>
    <w:uiPriority w:val="99"/>
    <w:qFormat/>
    <w:rsid w:val="0041452B"/>
    <w:rPr>
      <w:rFonts w:ascii="Symbol" w:hAnsi="Symbol"/>
    </w:rPr>
  </w:style>
  <w:style w:type="character" w:customStyle="1" w:styleId="WW8Num77z0">
    <w:name w:val="WW8Num77z0"/>
    <w:uiPriority w:val="99"/>
    <w:qFormat/>
    <w:rsid w:val="0041452B"/>
    <w:rPr>
      <w:rFonts w:ascii="Symbol" w:hAnsi="Symbol"/>
    </w:rPr>
  </w:style>
  <w:style w:type="character" w:customStyle="1" w:styleId="WW8Num78z0">
    <w:name w:val="WW8Num78z0"/>
    <w:uiPriority w:val="99"/>
    <w:qFormat/>
    <w:rsid w:val="0041452B"/>
    <w:rPr>
      <w:rFonts w:ascii="Wingdings" w:hAnsi="Wingdings"/>
    </w:rPr>
  </w:style>
  <w:style w:type="character" w:customStyle="1" w:styleId="WW8Num78z1">
    <w:name w:val="WW8Num78z1"/>
    <w:uiPriority w:val="99"/>
    <w:qFormat/>
    <w:rsid w:val="0041452B"/>
    <w:rPr>
      <w:rFonts w:ascii="Courier New" w:hAnsi="Courier New"/>
    </w:rPr>
  </w:style>
  <w:style w:type="character" w:customStyle="1" w:styleId="WW8Num78z3">
    <w:name w:val="WW8Num78z3"/>
    <w:uiPriority w:val="99"/>
    <w:qFormat/>
    <w:rsid w:val="0041452B"/>
    <w:rPr>
      <w:rFonts w:ascii="Symbol" w:hAnsi="Symbol"/>
    </w:rPr>
  </w:style>
  <w:style w:type="character" w:customStyle="1" w:styleId="WW8Num79z0">
    <w:name w:val="WW8Num79z0"/>
    <w:uiPriority w:val="99"/>
    <w:qFormat/>
    <w:rsid w:val="0041452B"/>
    <w:rPr>
      <w:rFonts w:ascii="Symbol" w:hAnsi="Symbol"/>
    </w:rPr>
  </w:style>
  <w:style w:type="character" w:customStyle="1" w:styleId="WW8Num86z0">
    <w:name w:val="WW8Num86z0"/>
    <w:uiPriority w:val="99"/>
    <w:qFormat/>
    <w:rsid w:val="0041452B"/>
    <w:rPr>
      <w:rFonts w:ascii="Wingdings" w:hAnsi="Wingdings"/>
    </w:rPr>
  </w:style>
  <w:style w:type="character" w:customStyle="1" w:styleId="WW8Num86z1">
    <w:name w:val="WW8Num86z1"/>
    <w:uiPriority w:val="99"/>
    <w:qFormat/>
    <w:rsid w:val="0041452B"/>
    <w:rPr>
      <w:rFonts w:ascii="Courier New" w:hAnsi="Courier New"/>
    </w:rPr>
  </w:style>
  <w:style w:type="character" w:customStyle="1" w:styleId="WW8Num86z3">
    <w:name w:val="WW8Num86z3"/>
    <w:uiPriority w:val="99"/>
    <w:qFormat/>
    <w:rsid w:val="0041452B"/>
    <w:rPr>
      <w:rFonts w:ascii="Symbol" w:hAnsi="Symbol"/>
    </w:rPr>
  </w:style>
  <w:style w:type="character" w:customStyle="1" w:styleId="WW8Num87z0">
    <w:name w:val="WW8Num87z0"/>
    <w:uiPriority w:val="99"/>
    <w:qFormat/>
    <w:rsid w:val="0041452B"/>
    <w:rPr>
      <w:rFonts w:ascii="Symbol" w:hAnsi="Symbol"/>
    </w:rPr>
  </w:style>
  <w:style w:type="character" w:customStyle="1" w:styleId="WW8Num89z0">
    <w:name w:val="WW8Num89z0"/>
    <w:uiPriority w:val="99"/>
    <w:qFormat/>
    <w:rsid w:val="0041452B"/>
    <w:rPr>
      <w:rFonts w:ascii="Symbol" w:hAnsi="Symbol"/>
    </w:rPr>
  </w:style>
  <w:style w:type="character" w:customStyle="1" w:styleId="WW8Num90z0">
    <w:name w:val="WW8Num90z0"/>
    <w:uiPriority w:val="99"/>
    <w:qFormat/>
    <w:rsid w:val="0041452B"/>
    <w:rPr>
      <w:rFonts w:ascii="Symbol" w:hAnsi="Symbol"/>
    </w:rPr>
  </w:style>
  <w:style w:type="character" w:customStyle="1" w:styleId="WW8Num92z0">
    <w:name w:val="WW8Num92z0"/>
    <w:uiPriority w:val="99"/>
    <w:qFormat/>
    <w:rsid w:val="0041452B"/>
    <w:rPr>
      <w:rFonts w:ascii="Symbol" w:hAnsi="Symbol"/>
    </w:rPr>
  </w:style>
  <w:style w:type="character" w:customStyle="1" w:styleId="WW8Num93z0">
    <w:name w:val="WW8Num93z0"/>
    <w:uiPriority w:val="99"/>
    <w:qFormat/>
    <w:rsid w:val="0041452B"/>
    <w:rPr>
      <w:rFonts w:ascii="Wingdings" w:hAnsi="Wingdings"/>
    </w:rPr>
  </w:style>
  <w:style w:type="character" w:customStyle="1" w:styleId="WW8Num93z1">
    <w:name w:val="WW8Num93z1"/>
    <w:uiPriority w:val="99"/>
    <w:qFormat/>
    <w:rsid w:val="0041452B"/>
    <w:rPr>
      <w:rFonts w:ascii="Courier New" w:hAnsi="Courier New"/>
    </w:rPr>
  </w:style>
  <w:style w:type="character" w:customStyle="1" w:styleId="WW8Num93z3">
    <w:name w:val="WW8Num93z3"/>
    <w:uiPriority w:val="99"/>
    <w:qFormat/>
    <w:rsid w:val="0041452B"/>
    <w:rPr>
      <w:rFonts w:ascii="Symbol" w:hAnsi="Symbol"/>
    </w:rPr>
  </w:style>
  <w:style w:type="character" w:customStyle="1" w:styleId="WW8Num94z0">
    <w:name w:val="WW8Num94z0"/>
    <w:uiPriority w:val="99"/>
    <w:qFormat/>
    <w:rsid w:val="0041452B"/>
    <w:rPr>
      <w:rFonts w:ascii="Symbol" w:hAnsi="Symbol"/>
    </w:rPr>
  </w:style>
  <w:style w:type="character" w:customStyle="1" w:styleId="WW8Num97z0">
    <w:name w:val="WW8Num97z0"/>
    <w:uiPriority w:val="99"/>
    <w:qFormat/>
    <w:rsid w:val="0041452B"/>
    <w:rPr>
      <w:rFonts w:ascii="Symbol" w:hAnsi="Symbol"/>
    </w:rPr>
  </w:style>
  <w:style w:type="character" w:customStyle="1" w:styleId="WW8Num99z0">
    <w:name w:val="WW8Num99z0"/>
    <w:uiPriority w:val="99"/>
    <w:qFormat/>
    <w:rsid w:val="0041452B"/>
    <w:rPr>
      <w:rFonts w:ascii="Symbol" w:hAnsi="Symbol"/>
    </w:rPr>
  </w:style>
  <w:style w:type="character" w:customStyle="1" w:styleId="WW8Num101z0">
    <w:name w:val="WW8Num101z0"/>
    <w:uiPriority w:val="99"/>
    <w:qFormat/>
    <w:rsid w:val="0041452B"/>
    <w:rPr>
      <w:rFonts w:ascii="Symbol" w:hAnsi="Symbol"/>
    </w:rPr>
  </w:style>
  <w:style w:type="character" w:customStyle="1" w:styleId="WW8Num104z0">
    <w:name w:val="WW8Num104z0"/>
    <w:uiPriority w:val="99"/>
    <w:qFormat/>
    <w:rsid w:val="0041452B"/>
    <w:rPr>
      <w:rFonts w:ascii="Symbol" w:hAnsi="Symbol"/>
    </w:rPr>
  </w:style>
  <w:style w:type="character" w:customStyle="1" w:styleId="WW8Num107z0">
    <w:name w:val="WW8Num107z0"/>
    <w:uiPriority w:val="99"/>
    <w:qFormat/>
    <w:rsid w:val="0041452B"/>
    <w:rPr>
      <w:rFonts w:ascii="Symbol" w:hAnsi="Symbol"/>
    </w:rPr>
  </w:style>
  <w:style w:type="character" w:customStyle="1" w:styleId="WW8Num109z0">
    <w:name w:val="WW8Num109z0"/>
    <w:uiPriority w:val="99"/>
    <w:qFormat/>
    <w:rsid w:val="0041452B"/>
    <w:rPr>
      <w:rFonts w:ascii="Symbol" w:hAnsi="Symbol"/>
    </w:rPr>
  </w:style>
  <w:style w:type="character" w:customStyle="1" w:styleId="WW8Num112z1">
    <w:name w:val="WW8Num112z1"/>
    <w:uiPriority w:val="99"/>
    <w:qFormat/>
    <w:rsid w:val="0041452B"/>
    <w:rPr>
      <w:color w:val="000000"/>
    </w:rPr>
  </w:style>
  <w:style w:type="character" w:customStyle="1" w:styleId="WW8Num114z0">
    <w:name w:val="WW8Num114z0"/>
    <w:uiPriority w:val="99"/>
    <w:qFormat/>
    <w:rsid w:val="0041452B"/>
    <w:rPr>
      <w:rFonts w:ascii="Symbol" w:hAnsi="Symbol"/>
    </w:rPr>
  </w:style>
  <w:style w:type="character" w:customStyle="1" w:styleId="WW8Num117z0">
    <w:name w:val="WW8Num117z0"/>
    <w:uiPriority w:val="99"/>
    <w:qFormat/>
    <w:rsid w:val="0041452B"/>
    <w:rPr>
      <w:rFonts w:ascii="Symbol" w:hAnsi="Symbol"/>
    </w:rPr>
  </w:style>
  <w:style w:type="character" w:customStyle="1" w:styleId="WW8Num118z0">
    <w:name w:val="WW8Num118z0"/>
    <w:uiPriority w:val="99"/>
    <w:qFormat/>
    <w:rsid w:val="0041452B"/>
    <w:rPr>
      <w:rFonts w:ascii="Wingdings" w:hAnsi="Wingdings"/>
    </w:rPr>
  </w:style>
  <w:style w:type="character" w:customStyle="1" w:styleId="WW8Num118z1">
    <w:name w:val="WW8Num118z1"/>
    <w:uiPriority w:val="99"/>
    <w:qFormat/>
    <w:rsid w:val="0041452B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41452B"/>
    <w:rPr>
      <w:rFonts w:ascii="Symbol" w:hAnsi="Symbol"/>
    </w:rPr>
  </w:style>
  <w:style w:type="character" w:customStyle="1" w:styleId="WW8Num120z0">
    <w:name w:val="WW8Num120z0"/>
    <w:uiPriority w:val="99"/>
    <w:qFormat/>
    <w:rsid w:val="0041452B"/>
    <w:rPr>
      <w:rFonts w:ascii="Symbol" w:hAnsi="Symbol"/>
    </w:rPr>
  </w:style>
  <w:style w:type="character" w:customStyle="1" w:styleId="WW8Num121z0">
    <w:name w:val="WW8Num121z0"/>
    <w:uiPriority w:val="99"/>
    <w:qFormat/>
    <w:rsid w:val="0041452B"/>
    <w:rPr>
      <w:rFonts w:ascii="Symbol" w:hAnsi="Symbol"/>
    </w:rPr>
  </w:style>
  <w:style w:type="character" w:customStyle="1" w:styleId="WW8Num124z0">
    <w:name w:val="WW8Num124z0"/>
    <w:uiPriority w:val="99"/>
    <w:qFormat/>
    <w:rsid w:val="0041452B"/>
    <w:rPr>
      <w:rFonts w:ascii="Symbol" w:hAnsi="Symbol"/>
    </w:rPr>
  </w:style>
  <w:style w:type="character" w:customStyle="1" w:styleId="WW8Num125z0">
    <w:name w:val="WW8Num125z0"/>
    <w:uiPriority w:val="99"/>
    <w:qFormat/>
    <w:rsid w:val="0041452B"/>
    <w:rPr>
      <w:rFonts w:ascii="Wingdings" w:hAnsi="Wingdings"/>
    </w:rPr>
  </w:style>
  <w:style w:type="character" w:customStyle="1" w:styleId="WW8Num125z1">
    <w:name w:val="WW8Num125z1"/>
    <w:uiPriority w:val="99"/>
    <w:qFormat/>
    <w:rsid w:val="0041452B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41452B"/>
    <w:rPr>
      <w:rFonts w:ascii="Symbol" w:hAnsi="Symbol"/>
    </w:rPr>
  </w:style>
  <w:style w:type="character" w:customStyle="1" w:styleId="WW8Num126z0">
    <w:name w:val="WW8Num126z0"/>
    <w:uiPriority w:val="99"/>
    <w:qFormat/>
    <w:rsid w:val="0041452B"/>
    <w:rPr>
      <w:rFonts w:ascii="Symbol" w:hAnsi="Symbol"/>
    </w:rPr>
  </w:style>
  <w:style w:type="character" w:customStyle="1" w:styleId="WW8Num127z0">
    <w:name w:val="WW8Num127z0"/>
    <w:uiPriority w:val="99"/>
    <w:qFormat/>
    <w:rsid w:val="0041452B"/>
    <w:rPr>
      <w:rFonts w:ascii="Symbol" w:hAnsi="Symbol"/>
    </w:rPr>
  </w:style>
  <w:style w:type="character" w:customStyle="1" w:styleId="WW8Num130z0">
    <w:name w:val="WW8Num130z0"/>
    <w:uiPriority w:val="99"/>
    <w:qFormat/>
    <w:rsid w:val="0041452B"/>
    <w:rPr>
      <w:rFonts w:ascii="Symbol" w:hAnsi="Symbol"/>
    </w:rPr>
  </w:style>
  <w:style w:type="character" w:customStyle="1" w:styleId="WW8Num131z0">
    <w:name w:val="WW8Num131z0"/>
    <w:uiPriority w:val="99"/>
    <w:qFormat/>
    <w:rsid w:val="0041452B"/>
    <w:rPr>
      <w:rFonts w:ascii="Symbol" w:hAnsi="Symbol"/>
    </w:rPr>
  </w:style>
  <w:style w:type="character" w:customStyle="1" w:styleId="WW8Num132z0">
    <w:name w:val="WW8Num132z0"/>
    <w:uiPriority w:val="99"/>
    <w:qFormat/>
    <w:rsid w:val="0041452B"/>
    <w:rPr>
      <w:rFonts w:ascii="Symbol" w:hAnsi="Symbol"/>
    </w:rPr>
  </w:style>
  <w:style w:type="character" w:customStyle="1" w:styleId="WW8Num134z0">
    <w:name w:val="WW8Num134z0"/>
    <w:uiPriority w:val="99"/>
    <w:qFormat/>
    <w:rsid w:val="0041452B"/>
    <w:rPr>
      <w:rFonts w:ascii="Wingdings" w:hAnsi="Wingdings"/>
    </w:rPr>
  </w:style>
  <w:style w:type="character" w:customStyle="1" w:styleId="WW8Num136z0">
    <w:name w:val="WW8Num136z0"/>
    <w:uiPriority w:val="99"/>
    <w:qFormat/>
    <w:rsid w:val="0041452B"/>
    <w:rPr>
      <w:rFonts w:ascii="Symbol" w:hAnsi="Symbol"/>
    </w:rPr>
  </w:style>
  <w:style w:type="character" w:customStyle="1" w:styleId="WW8Num139z0">
    <w:name w:val="WW8Num139z0"/>
    <w:uiPriority w:val="99"/>
    <w:qFormat/>
    <w:rsid w:val="0041452B"/>
    <w:rPr>
      <w:rFonts w:ascii="Symbol" w:hAnsi="Symbol"/>
    </w:rPr>
  </w:style>
  <w:style w:type="character" w:customStyle="1" w:styleId="WW8Num143z0">
    <w:name w:val="WW8Num143z0"/>
    <w:uiPriority w:val="99"/>
    <w:qFormat/>
    <w:rsid w:val="0041452B"/>
    <w:rPr>
      <w:rFonts w:ascii="Symbol" w:hAnsi="Symbol"/>
    </w:rPr>
  </w:style>
  <w:style w:type="character" w:customStyle="1" w:styleId="WW8Num144z0">
    <w:name w:val="WW8Num144z0"/>
    <w:uiPriority w:val="99"/>
    <w:qFormat/>
    <w:rsid w:val="0041452B"/>
    <w:rPr>
      <w:rFonts w:ascii="Symbol" w:hAnsi="Symbol"/>
    </w:rPr>
  </w:style>
  <w:style w:type="character" w:customStyle="1" w:styleId="WW8Num145z0">
    <w:name w:val="WW8Num145z0"/>
    <w:uiPriority w:val="99"/>
    <w:qFormat/>
    <w:rsid w:val="0041452B"/>
    <w:rPr>
      <w:rFonts w:ascii="Symbol" w:hAnsi="Symbol"/>
    </w:rPr>
  </w:style>
  <w:style w:type="character" w:customStyle="1" w:styleId="WW8Num146z0">
    <w:name w:val="WW8Num146z0"/>
    <w:uiPriority w:val="99"/>
    <w:qFormat/>
    <w:rsid w:val="0041452B"/>
    <w:rPr>
      <w:rFonts w:ascii="Symbol" w:hAnsi="Symbol"/>
    </w:rPr>
  </w:style>
  <w:style w:type="character" w:customStyle="1" w:styleId="WW8Num147z0">
    <w:name w:val="WW8Num147z0"/>
    <w:uiPriority w:val="99"/>
    <w:qFormat/>
    <w:rsid w:val="0041452B"/>
    <w:rPr>
      <w:rFonts w:ascii="Wingdings" w:hAnsi="Wingdings"/>
    </w:rPr>
  </w:style>
  <w:style w:type="character" w:customStyle="1" w:styleId="WW8Num147z1">
    <w:name w:val="WW8Num147z1"/>
    <w:uiPriority w:val="99"/>
    <w:qFormat/>
    <w:rsid w:val="0041452B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41452B"/>
    <w:rPr>
      <w:rFonts w:ascii="Symbol" w:hAnsi="Symbol"/>
    </w:rPr>
  </w:style>
  <w:style w:type="character" w:customStyle="1" w:styleId="WW8Num150z0">
    <w:name w:val="WW8Num150z0"/>
    <w:uiPriority w:val="99"/>
    <w:qFormat/>
    <w:rsid w:val="0041452B"/>
    <w:rPr>
      <w:rFonts w:ascii="Symbol" w:hAnsi="Symbol"/>
    </w:rPr>
  </w:style>
  <w:style w:type="character" w:customStyle="1" w:styleId="WW8Num157z0">
    <w:name w:val="WW8Num157z0"/>
    <w:uiPriority w:val="99"/>
    <w:qFormat/>
    <w:rsid w:val="0041452B"/>
    <w:rPr>
      <w:rFonts w:ascii="Symbol" w:hAnsi="Symbol"/>
    </w:rPr>
  </w:style>
  <w:style w:type="character" w:customStyle="1" w:styleId="WW8Num159z0">
    <w:name w:val="WW8Num159z0"/>
    <w:uiPriority w:val="99"/>
    <w:qFormat/>
    <w:rsid w:val="0041452B"/>
    <w:rPr>
      <w:rFonts w:ascii="Symbol" w:hAnsi="Symbol"/>
    </w:rPr>
  </w:style>
  <w:style w:type="character" w:customStyle="1" w:styleId="WW8Num160z0">
    <w:name w:val="WW8Num160z0"/>
    <w:uiPriority w:val="99"/>
    <w:qFormat/>
    <w:rsid w:val="0041452B"/>
    <w:rPr>
      <w:rFonts w:ascii="Symbol" w:hAnsi="Symbol"/>
    </w:rPr>
  </w:style>
  <w:style w:type="character" w:customStyle="1" w:styleId="WW8Num162z0">
    <w:name w:val="WW8Num162z0"/>
    <w:uiPriority w:val="99"/>
    <w:qFormat/>
    <w:rsid w:val="0041452B"/>
    <w:rPr>
      <w:rFonts w:ascii="Symbol" w:hAnsi="Symbol"/>
    </w:rPr>
  </w:style>
  <w:style w:type="character" w:customStyle="1" w:styleId="WW8Num163z0">
    <w:name w:val="WW8Num163z0"/>
    <w:uiPriority w:val="99"/>
    <w:qFormat/>
    <w:rsid w:val="0041452B"/>
    <w:rPr>
      <w:rFonts w:ascii="Symbol" w:hAnsi="Symbol"/>
    </w:rPr>
  </w:style>
  <w:style w:type="character" w:customStyle="1" w:styleId="WW8Num164z0">
    <w:name w:val="WW8Num164z0"/>
    <w:uiPriority w:val="99"/>
    <w:qFormat/>
    <w:rsid w:val="0041452B"/>
    <w:rPr>
      <w:rFonts w:ascii="Wingdings" w:hAnsi="Wingdings"/>
    </w:rPr>
  </w:style>
  <w:style w:type="character" w:customStyle="1" w:styleId="WW8Num164z1">
    <w:name w:val="WW8Num164z1"/>
    <w:uiPriority w:val="99"/>
    <w:qFormat/>
    <w:rsid w:val="0041452B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41452B"/>
    <w:rPr>
      <w:rFonts w:ascii="Symbol" w:hAnsi="Symbol"/>
    </w:rPr>
  </w:style>
  <w:style w:type="character" w:customStyle="1" w:styleId="WW8Num168z0">
    <w:name w:val="WW8Num168z0"/>
    <w:uiPriority w:val="99"/>
    <w:qFormat/>
    <w:rsid w:val="0041452B"/>
    <w:rPr>
      <w:rFonts w:ascii="Symbol" w:hAnsi="Symbol"/>
    </w:rPr>
  </w:style>
  <w:style w:type="character" w:customStyle="1" w:styleId="WW8Num169z0">
    <w:name w:val="WW8Num169z0"/>
    <w:uiPriority w:val="99"/>
    <w:qFormat/>
    <w:rsid w:val="0041452B"/>
    <w:rPr>
      <w:rFonts w:ascii="Symbol" w:hAnsi="Symbol"/>
    </w:rPr>
  </w:style>
  <w:style w:type="character" w:customStyle="1" w:styleId="WW8Num170z0">
    <w:name w:val="WW8Num170z0"/>
    <w:uiPriority w:val="99"/>
    <w:qFormat/>
    <w:rsid w:val="0041452B"/>
    <w:rPr>
      <w:rFonts w:ascii="Symbol" w:hAnsi="Symbol"/>
    </w:rPr>
  </w:style>
  <w:style w:type="character" w:customStyle="1" w:styleId="WW8Num174z0">
    <w:name w:val="WW8Num174z0"/>
    <w:uiPriority w:val="99"/>
    <w:qFormat/>
    <w:rsid w:val="0041452B"/>
    <w:rPr>
      <w:rFonts w:ascii="Symbol" w:hAnsi="Symbol"/>
    </w:rPr>
  </w:style>
  <w:style w:type="character" w:customStyle="1" w:styleId="WW8Num177z0">
    <w:name w:val="WW8Num177z0"/>
    <w:uiPriority w:val="99"/>
    <w:qFormat/>
    <w:rsid w:val="0041452B"/>
    <w:rPr>
      <w:rFonts w:ascii="Symbol" w:hAnsi="Symbol"/>
    </w:rPr>
  </w:style>
  <w:style w:type="character" w:customStyle="1" w:styleId="WW8Num178z0">
    <w:name w:val="WW8Num178z0"/>
    <w:uiPriority w:val="99"/>
    <w:qFormat/>
    <w:rsid w:val="0041452B"/>
    <w:rPr>
      <w:rFonts w:ascii="Symbol" w:hAnsi="Symbol"/>
    </w:rPr>
  </w:style>
  <w:style w:type="character" w:customStyle="1" w:styleId="WW8Num182z0">
    <w:name w:val="WW8Num182z0"/>
    <w:uiPriority w:val="99"/>
    <w:qFormat/>
    <w:rsid w:val="0041452B"/>
    <w:rPr>
      <w:rFonts w:ascii="Symbol" w:hAnsi="Symbol"/>
    </w:rPr>
  </w:style>
  <w:style w:type="character" w:customStyle="1" w:styleId="WW8Num37z0">
    <w:name w:val="WW8Num37z0"/>
    <w:uiPriority w:val="99"/>
    <w:qFormat/>
    <w:rsid w:val="0041452B"/>
    <w:rPr>
      <w:rFonts w:ascii="Wingdings" w:hAnsi="Wingdings"/>
    </w:rPr>
  </w:style>
  <w:style w:type="character" w:customStyle="1" w:styleId="WW8Num38z0">
    <w:name w:val="WW8Num38z0"/>
    <w:uiPriority w:val="99"/>
    <w:qFormat/>
    <w:rsid w:val="0041452B"/>
    <w:rPr>
      <w:rFonts w:ascii="Wingdings" w:hAnsi="Wingdings"/>
    </w:rPr>
  </w:style>
  <w:style w:type="character" w:customStyle="1" w:styleId="WW8Num40z0">
    <w:name w:val="WW8Num40z0"/>
    <w:uiPriority w:val="99"/>
    <w:qFormat/>
    <w:rsid w:val="0041452B"/>
    <w:rPr>
      <w:rFonts w:ascii="Wingdings" w:hAnsi="Wingdings"/>
    </w:rPr>
  </w:style>
  <w:style w:type="character" w:customStyle="1" w:styleId="WW8Num41z0">
    <w:name w:val="WW8Num41z0"/>
    <w:uiPriority w:val="99"/>
    <w:qFormat/>
    <w:rsid w:val="0041452B"/>
    <w:rPr>
      <w:rFonts w:ascii="Wingdings" w:hAnsi="Wingdings"/>
    </w:rPr>
  </w:style>
  <w:style w:type="character" w:customStyle="1" w:styleId="WW8Num43z0">
    <w:name w:val="WW8Num43z0"/>
    <w:uiPriority w:val="99"/>
    <w:qFormat/>
    <w:rsid w:val="0041452B"/>
    <w:rPr>
      <w:rFonts w:ascii="Wingdings" w:hAnsi="Wingdings"/>
    </w:rPr>
  </w:style>
  <w:style w:type="character" w:customStyle="1" w:styleId="WW8Num20z1">
    <w:name w:val="WW8Num20z1"/>
    <w:uiPriority w:val="99"/>
    <w:qFormat/>
    <w:rsid w:val="0041452B"/>
    <w:rPr>
      <w:rFonts w:ascii="Courier New" w:hAnsi="Courier New"/>
    </w:rPr>
  </w:style>
  <w:style w:type="character" w:customStyle="1" w:styleId="WW8Num20z3">
    <w:name w:val="WW8Num20z3"/>
    <w:uiPriority w:val="99"/>
    <w:qFormat/>
    <w:rsid w:val="0041452B"/>
    <w:rPr>
      <w:rFonts w:ascii="Symbol" w:hAnsi="Symbol"/>
    </w:rPr>
  </w:style>
  <w:style w:type="character" w:customStyle="1" w:styleId="WW8Num26z3">
    <w:name w:val="WW8Num26z3"/>
    <w:uiPriority w:val="99"/>
    <w:qFormat/>
    <w:rsid w:val="0041452B"/>
    <w:rPr>
      <w:rFonts w:ascii="Symbol" w:hAnsi="Symbol"/>
    </w:rPr>
  </w:style>
  <w:style w:type="character" w:customStyle="1" w:styleId="WW8Num33z0">
    <w:name w:val="WW8Num33z0"/>
    <w:uiPriority w:val="99"/>
    <w:qFormat/>
    <w:rsid w:val="0041452B"/>
    <w:rPr>
      <w:rFonts w:ascii="Wingdings" w:hAnsi="Wingdings"/>
    </w:rPr>
  </w:style>
  <w:style w:type="character" w:customStyle="1" w:styleId="WW8Num33z3">
    <w:name w:val="WW8Num33z3"/>
    <w:uiPriority w:val="99"/>
    <w:qFormat/>
    <w:rsid w:val="0041452B"/>
    <w:rPr>
      <w:rFonts w:ascii="Symbol" w:hAnsi="Symbol"/>
    </w:rPr>
  </w:style>
  <w:style w:type="character" w:customStyle="1" w:styleId="WW8Num33z4">
    <w:name w:val="WW8Num33z4"/>
    <w:uiPriority w:val="99"/>
    <w:qFormat/>
    <w:rsid w:val="0041452B"/>
    <w:rPr>
      <w:rFonts w:ascii="Courier New" w:hAnsi="Courier New"/>
    </w:rPr>
  </w:style>
  <w:style w:type="character" w:customStyle="1" w:styleId="WW8Num34z0">
    <w:name w:val="WW8Num34z0"/>
    <w:uiPriority w:val="99"/>
    <w:qFormat/>
    <w:rsid w:val="0041452B"/>
    <w:rPr>
      <w:rFonts w:ascii="Wingdings" w:hAnsi="Wingdings"/>
    </w:rPr>
  </w:style>
  <w:style w:type="character" w:customStyle="1" w:styleId="WW8Num34z1">
    <w:name w:val="WW8Num34z1"/>
    <w:uiPriority w:val="99"/>
    <w:qFormat/>
    <w:rsid w:val="0041452B"/>
    <w:rPr>
      <w:rFonts w:ascii="Courier New" w:hAnsi="Courier New"/>
    </w:rPr>
  </w:style>
  <w:style w:type="character" w:customStyle="1" w:styleId="WW8Num34z3">
    <w:name w:val="WW8Num34z3"/>
    <w:uiPriority w:val="99"/>
    <w:qFormat/>
    <w:rsid w:val="0041452B"/>
    <w:rPr>
      <w:rFonts w:ascii="Symbol" w:hAnsi="Symbol"/>
    </w:rPr>
  </w:style>
  <w:style w:type="character" w:customStyle="1" w:styleId="WW8Num35z0">
    <w:name w:val="WW8Num35z0"/>
    <w:uiPriority w:val="99"/>
    <w:qFormat/>
    <w:rsid w:val="0041452B"/>
    <w:rPr>
      <w:rFonts w:ascii="Wingdings" w:hAnsi="Wingdings"/>
    </w:rPr>
  </w:style>
  <w:style w:type="character" w:customStyle="1" w:styleId="WW8Num35z1">
    <w:name w:val="WW8Num35z1"/>
    <w:uiPriority w:val="99"/>
    <w:qFormat/>
    <w:rsid w:val="0041452B"/>
    <w:rPr>
      <w:rFonts w:ascii="Courier New" w:hAnsi="Courier New"/>
    </w:rPr>
  </w:style>
  <w:style w:type="character" w:customStyle="1" w:styleId="WW8Num35z3">
    <w:name w:val="WW8Num35z3"/>
    <w:uiPriority w:val="99"/>
    <w:qFormat/>
    <w:rsid w:val="0041452B"/>
    <w:rPr>
      <w:rFonts w:ascii="Symbol" w:hAnsi="Symbol"/>
    </w:rPr>
  </w:style>
  <w:style w:type="character" w:customStyle="1" w:styleId="WW8Num36z1">
    <w:name w:val="WW8Num36z1"/>
    <w:uiPriority w:val="99"/>
    <w:qFormat/>
    <w:rsid w:val="0041452B"/>
    <w:rPr>
      <w:rFonts w:ascii="Courier New" w:hAnsi="Courier New"/>
    </w:rPr>
  </w:style>
  <w:style w:type="character" w:customStyle="1" w:styleId="WW8Num36z3">
    <w:name w:val="WW8Num36z3"/>
    <w:uiPriority w:val="99"/>
    <w:qFormat/>
    <w:rsid w:val="0041452B"/>
    <w:rPr>
      <w:rFonts w:ascii="Symbol" w:hAnsi="Symbol"/>
    </w:rPr>
  </w:style>
  <w:style w:type="character" w:customStyle="1" w:styleId="WW8Num37z1">
    <w:name w:val="WW8Num37z1"/>
    <w:uiPriority w:val="99"/>
    <w:qFormat/>
    <w:rsid w:val="0041452B"/>
    <w:rPr>
      <w:rFonts w:ascii="Courier New" w:hAnsi="Courier New"/>
    </w:rPr>
  </w:style>
  <w:style w:type="character" w:customStyle="1" w:styleId="WW8Num37z3">
    <w:name w:val="WW8Num37z3"/>
    <w:uiPriority w:val="99"/>
    <w:qFormat/>
    <w:rsid w:val="0041452B"/>
    <w:rPr>
      <w:rFonts w:ascii="Symbol" w:hAnsi="Symbol"/>
    </w:rPr>
  </w:style>
  <w:style w:type="character" w:customStyle="1" w:styleId="WW8Num39z1">
    <w:name w:val="WW8Num39z1"/>
    <w:uiPriority w:val="99"/>
    <w:qFormat/>
    <w:rsid w:val="0041452B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41452B"/>
    <w:rPr>
      <w:rFonts w:ascii="Symbol" w:hAnsi="Symbol"/>
    </w:rPr>
  </w:style>
  <w:style w:type="character" w:customStyle="1" w:styleId="WW8Num39z4">
    <w:name w:val="WW8Num39z4"/>
    <w:uiPriority w:val="99"/>
    <w:qFormat/>
    <w:rsid w:val="0041452B"/>
    <w:rPr>
      <w:rFonts w:ascii="Courier New" w:hAnsi="Courier New"/>
    </w:rPr>
  </w:style>
  <w:style w:type="character" w:customStyle="1" w:styleId="WW8Num42z1">
    <w:name w:val="WW8Num42z1"/>
    <w:uiPriority w:val="99"/>
    <w:qFormat/>
    <w:rsid w:val="0041452B"/>
    <w:rPr>
      <w:rFonts w:ascii="Courier New" w:hAnsi="Courier New"/>
    </w:rPr>
  </w:style>
  <w:style w:type="character" w:customStyle="1" w:styleId="WW8Num42z3">
    <w:name w:val="WW8Num42z3"/>
    <w:uiPriority w:val="99"/>
    <w:qFormat/>
    <w:rsid w:val="0041452B"/>
    <w:rPr>
      <w:rFonts w:ascii="Symbol" w:hAnsi="Symbol"/>
    </w:rPr>
  </w:style>
  <w:style w:type="character" w:customStyle="1" w:styleId="WW8Num45z0">
    <w:name w:val="WW8Num45z0"/>
    <w:uiPriority w:val="99"/>
    <w:qFormat/>
    <w:rsid w:val="0041452B"/>
    <w:rPr>
      <w:rFonts w:ascii="Wingdings" w:hAnsi="Wingdings"/>
    </w:rPr>
  </w:style>
  <w:style w:type="character" w:customStyle="1" w:styleId="WW8Num45z1">
    <w:name w:val="WW8Num45z1"/>
    <w:uiPriority w:val="99"/>
    <w:qFormat/>
    <w:rsid w:val="0041452B"/>
    <w:rPr>
      <w:rFonts w:ascii="Courier New" w:hAnsi="Courier New"/>
    </w:rPr>
  </w:style>
  <w:style w:type="character" w:customStyle="1" w:styleId="WW8Num45z3">
    <w:name w:val="WW8Num45z3"/>
    <w:uiPriority w:val="99"/>
    <w:qFormat/>
    <w:rsid w:val="0041452B"/>
    <w:rPr>
      <w:rFonts w:ascii="Symbol" w:hAnsi="Symbol"/>
    </w:rPr>
  </w:style>
  <w:style w:type="character" w:customStyle="1" w:styleId="WW8Num46z0">
    <w:name w:val="WW8Num46z0"/>
    <w:uiPriority w:val="99"/>
    <w:qFormat/>
    <w:rsid w:val="0041452B"/>
    <w:rPr>
      <w:rFonts w:ascii="Wingdings" w:hAnsi="Wingdings"/>
    </w:rPr>
  </w:style>
  <w:style w:type="character" w:customStyle="1" w:styleId="WW8Num46z1">
    <w:name w:val="WW8Num46z1"/>
    <w:uiPriority w:val="99"/>
    <w:qFormat/>
    <w:rsid w:val="0041452B"/>
    <w:rPr>
      <w:rFonts w:ascii="Courier New" w:hAnsi="Courier New"/>
    </w:rPr>
  </w:style>
  <w:style w:type="character" w:customStyle="1" w:styleId="WW8Num46z3">
    <w:name w:val="WW8Num46z3"/>
    <w:uiPriority w:val="99"/>
    <w:qFormat/>
    <w:rsid w:val="0041452B"/>
    <w:rPr>
      <w:rFonts w:ascii="Symbol" w:hAnsi="Symbol"/>
    </w:rPr>
  </w:style>
  <w:style w:type="character" w:customStyle="1" w:styleId="WW8Num48z0">
    <w:name w:val="WW8Num48z0"/>
    <w:uiPriority w:val="99"/>
    <w:qFormat/>
    <w:rsid w:val="0041452B"/>
    <w:rPr>
      <w:rFonts w:ascii="Wingdings" w:hAnsi="Wingdings"/>
    </w:rPr>
  </w:style>
  <w:style w:type="character" w:customStyle="1" w:styleId="WW8Num48z1">
    <w:name w:val="WW8Num48z1"/>
    <w:uiPriority w:val="99"/>
    <w:qFormat/>
    <w:rsid w:val="0041452B"/>
    <w:rPr>
      <w:rFonts w:ascii="Courier New" w:hAnsi="Courier New"/>
    </w:rPr>
  </w:style>
  <w:style w:type="character" w:customStyle="1" w:styleId="WW8Num48z3">
    <w:name w:val="WW8Num48z3"/>
    <w:uiPriority w:val="99"/>
    <w:qFormat/>
    <w:rsid w:val="0041452B"/>
    <w:rPr>
      <w:rFonts w:ascii="Symbol" w:hAnsi="Symbol"/>
    </w:rPr>
  </w:style>
  <w:style w:type="character" w:customStyle="1" w:styleId="WW8Num49z0">
    <w:name w:val="WW8Num49z0"/>
    <w:uiPriority w:val="99"/>
    <w:qFormat/>
    <w:rsid w:val="0041452B"/>
    <w:rPr>
      <w:rFonts w:ascii="Wingdings" w:hAnsi="Wingdings"/>
    </w:rPr>
  </w:style>
  <w:style w:type="character" w:customStyle="1" w:styleId="WW8Num49z1">
    <w:name w:val="WW8Num49z1"/>
    <w:uiPriority w:val="99"/>
    <w:qFormat/>
    <w:rsid w:val="0041452B"/>
    <w:rPr>
      <w:rFonts w:ascii="Courier New" w:hAnsi="Courier New"/>
    </w:rPr>
  </w:style>
  <w:style w:type="character" w:customStyle="1" w:styleId="WW8Num49z3">
    <w:name w:val="WW8Num49z3"/>
    <w:uiPriority w:val="99"/>
    <w:qFormat/>
    <w:rsid w:val="0041452B"/>
    <w:rPr>
      <w:rFonts w:ascii="Symbol" w:hAnsi="Symbol"/>
    </w:rPr>
  </w:style>
  <w:style w:type="character" w:customStyle="1" w:styleId="WW8Num50z1">
    <w:name w:val="WW8Num50z1"/>
    <w:uiPriority w:val="99"/>
    <w:qFormat/>
    <w:rsid w:val="0041452B"/>
    <w:rPr>
      <w:rFonts w:ascii="Courier New" w:hAnsi="Courier New"/>
    </w:rPr>
  </w:style>
  <w:style w:type="character" w:customStyle="1" w:styleId="WW8Num50z3">
    <w:name w:val="WW8Num50z3"/>
    <w:uiPriority w:val="99"/>
    <w:qFormat/>
    <w:rsid w:val="0041452B"/>
    <w:rPr>
      <w:rFonts w:ascii="Symbol" w:hAnsi="Symbol"/>
    </w:rPr>
  </w:style>
  <w:style w:type="character" w:customStyle="1" w:styleId="WW8Num51z1">
    <w:name w:val="WW8Num51z1"/>
    <w:uiPriority w:val="99"/>
    <w:qFormat/>
    <w:rsid w:val="0041452B"/>
    <w:rPr>
      <w:rFonts w:ascii="Courier New" w:hAnsi="Courier New"/>
    </w:rPr>
  </w:style>
  <w:style w:type="character" w:customStyle="1" w:styleId="WW8Num51z3">
    <w:name w:val="WW8Num51z3"/>
    <w:uiPriority w:val="99"/>
    <w:qFormat/>
    <w:rsid w:val="0041452B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41452B"/>
  </w:style>
  <w:style w:type="character" w:customStyle="1" w:styleId="FontStyle1600">
    <w:name w:val="Font Style160"/>
    <w:uiPriority w:val="99"/>
    <w:qFormat/>
    <w:rsid w:val="0041452B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41452B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41452B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41452B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41452B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41452B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41452B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41452B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41452B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41452B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41452B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41452B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41452B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41452B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41452B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41452B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41452B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41452B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41452B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41452B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41452B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41452B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41452B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41452B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41452B"/>
    <w:rPr>
      <w:rFonts w:cs="Times New Roman"/>
    </w:rPr>
  </w:style>
  <w:style w:type="character" w:customStyle="1" w:styleId="c8">
    <w:name w:val="c8"/>
    <w:basedOn w:val="a3"/>
    <w:uiPriority w:val="99"/>
    <w:qFormat/>
    <w:rsid w:val="0041452B"/>
    <w:rPr>
      <w:rFonts w:cs="Times New Roman"/>
    </w:rPr>
  </w:style>
  <w:style w:type="character" w:customStyle="1" w:styleId="FontStyle805">
    <w:name w:val="Font Style805"/>
    <w:uiPriority w:val="99"/>
    <w:qFormat/>
    <w:rsid w:val="0041452B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41452B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41452B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41452B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41452B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41452B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41452B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41452B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41452B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41452B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41452B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41452B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41452B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41452B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41452B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41452B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41452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41452B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41452B"/>
  </w:style>
  <w:style w:type="character" w:customStyle="1" w:styleId="11ff6">
    <w:name w:val="Слабое выделение11"/>
    <w:uiPriority w:val="99"/>
    <w:qFormat/>
    <w:rsid w:val="0041452B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41452B"/>
    <w:rPr>
      <w:b/>
    </w:rPr>
  </w:style>
  <w:style w:type="character" w:customStyle="1" w:styleId="mathjax1">
    <w:name w:val="mathjax1"/>
    <w:uiPriority w:val="99"/>
    <w:qFormat/>
    <w:rsid w:val="0041452B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41452B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41452B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41452B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41452B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41452B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41452B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41452B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41452B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41452B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41452B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41452B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41452B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41452B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41452B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41452B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41452B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41452B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41452B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41452B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41452B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41452B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41452B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41452B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41452B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41452B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41452B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41452B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41452B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41452B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41452B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41452B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41452B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41452B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41452B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41452B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41452B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41452B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41452B"/>
    <w:rPr>
      <w:rFonts w:cs="Times New Roman"/>
    </w:rPr>
  </w:style>
  <w:style w:type="character" w:customStyle="1" w:styleId="WW8Num24z4">
    <w:name w:val="WW8Num24z4"/>
    <w:uiPriority w:val="99"/>
    <w:rsid w:val="0041452B"/>
  </w:style>
  <w:style w:type="character" w:customStyle="1" w:styleId="WW8Num24z5">
    <w:name w:val="WW8Num24z5"/>
    <w:uiPriority w:val="99"/>
    <w:rsid w:val="0041452B"/>
  </w:style>
  <w:style w:type="character" w:customStyle="1" w:styleId="WW8Num24z6">
    <w:name w:val="WW8Num24z6"/>
    <w:uiPriority w:val="99"/>
    <w:rsid w:val="0041452B"/>
  </w:style>
  <w:style w:type="character" w:customStyle="1" w:styleId="WW8Num24z7">
    <w:name w:val="WW8Num24z7"/>
    <w:uiPriority w:val="99"/>
    <w:rsid w:val="0041452B"/>
  </w:style>
  <w:style w:type="character" w:customStyle="1" w:styleId="WW8Num24z8">
    <w:name w:val="WW8Num24z8"/>
    <w:uiPriority w:val="99"/>
    <w:rsid w:val="0041452B"/>
  </w:style>
  <w:style w:type="character" w:customStyle="1" w:styleId="WW8Num25z4">
    <w:name w:val="WW8Num25z4"/>
    <w:uiPriority w:val="99"/>
    <w:rsid w:val="0041452B"/>
  </w:style>
  <w:style w:type="character" w:customStyle="1" w:styleId="WW8Num25z5">
    <w:name w:val="WW8Num25z5"/>
    <w:uiPriority w:val="99"/>
    <w:rsid w:val="0041452B"/>
  </w:style>
  <w:style w:type="character" w:customStyle="1" w:styleId="WW8Num25z6">
    <w:name w:val="WW8Num25z6"/>
    <w:uiPriority w:val="99"/>
    <w:rsid w:val="0041452B"/>
  </w:style>
  <w:style w:type="character" w:customStyle="1" w:styleId="WW8Num25z7">
    <w:name w:val="WW8Num25z7"/>
    <w:uiPriority w:val="99"/>
    <w:rsid w:val="0041452B"/>
  </w:style>
  <w:style w:type="character" w:customStyle="1" w:styleId="WW8Num25z8">
    <w:name w:val="WW8Num25z8"/>
    <w:uiPriority w:val="99"/>
    <w:rsid w:val="0041452B"/>
  </w:style>
  <w:style w:type="character" w:customStyle="1" w:styleId="WW8Num30z2">
    <w:name w:val="WW8Num30z2"/>
    <w:uiPriority w:val="99"/>
    <w:rsid w:val="0041452B"/>
  </w:style>
  <w:style w:type="character" w:customStyle="1" w:styleId="WW8Num30z4">
    <w:name w:val="WW8Num30z4"/>
    <w:uiPriority w:val="99"/>
    <w:rsid w:val="0041452B"/>
  </w:style>
  <w:style w:type="character" w:customStyle="1" w:styleId="WW8Num30z5">
    <w:name w:val="WW8Num30z5"/>
    <w:uiPriority w:val="99"/>
    <w:rsid w:val="0041452B"/>
  </w:style>
  <w:style w:type="character" w:customStyle="1" w:styleId="WW8Num30z6">
    <w:name w:val="WW8Num30z6"/>
    <w:uiPriority w:val="99"/>
    <w:rsid w:val="0041452B"/>
  </w:style>
  <w:style w:type="character" w:customStyle="1" w:styleId="WW8Num30z7">
    <w:name w:val="WW8Num30z7"/>
    <w:uiPriority w:val="99"/>
    <w:rsid w:val="0041452B"/>
  </w:style>
  <w:style w:type="character" w:customStyle="1" w:styleId="WW8Num30z8">
    <w:name w:val="WW8Num30z8"/>
    <w:uiPriority w:val="99"/>
    <w:rsid w:val="0041452B"/>
  </w:style>
  <w:style w:type="character" w:customStyle="1" w:styleId="WW8Num32z4">
    <w:name w:val="WW8Num32z4"/>
    <w:uiPriority w:val="99"/>
    <w:rsid w:val="0041452B"/>
  </w:style>
  <w:style w:type="character" w:customStyle="1" w:styleId="WW8Num32z5">
    <w:name w:val="WW8Num32z5"/>
    <w:uiPriority w:val="99"/>
    <w:rsid w:val="0041452B"/>
  </w:style>
  <w:style w:type="character" w:customStyle="1" w:styleId="WW8Num32z6">
    <w:name w:val="WW8Num32z6"/>
    <w:uiPriority w:val="99"/>
    <w:rsid w:val="0041452B"/>
  </w:style>
  <w:style w:type="character" w:customStyle="1" w:styleId="WW8Num32z7">
    <w:name w:val="WW8Num32z7"/>
    <w:uiPriority w:val="99"/>
    <w:rsid w:val="0041452B"/>
  </w:style>
  <w:style w:type="character" w:customStyle="1" w:styleId="WW8Num32z8">
    <w:name w:val="WW8Num32z8"/>
    <w:uiPriority w:val="99"/>
    <w:rsid w:val="0041452B"/>
  </w:style>
  <w:style w:type="character" w:customStyle="1" w:styleId="WW8Num33z1">
    <w:name w:val="WW8Num33z1"/>
    <w:uiPriority w:val="99"/>
    <w:rsid w:val="0041452B"/>
  </w:style>
  <w:style w:type="character" w:customStyle="1" w:styleId="WW8Num33z2">
    <w:name w:val="WW8Num33z2"/>
    <w:uiPriority w:val="99"/>
    <w:rsid w:val="0041452B"/>
  </w:style>
  <w:style w:type="character" w:customStyle="1" w:styleId="WW8Num33z5">
    <w:name w:val="WW8Num33z5"/>
    <w:uiPriority w:val="99"/>
    <w:rsid w:val="0041452B"/>
  </w:style>
  <w:style w:type="character" w:customStyle="1" w:styleId="WW8Num33z6">
    <w:name w:val="WW8Num33z6"/>
    <w:uiPriority w:val="99"/>
    <w:rsid w:val="0041452B"/>
  </w:style>
  <w:style w:type="character" w:customStyle="1" w:styleId="WW8Num33z7">
    <w:name w:val="WW8Num33z7"/>
    <w:uiPriority w:val="99"/>
    <w:rsid w:val="0041452B"/>
  </w:style>
  <w:style w:type="character" w:customStyle="1" w:styleId="WW8Num33z8">
    <w:name w:val="WW8Num33z8"/>
    <w:uiPriority w:val="99"/>
    <w:rsid w:val="0041452B"/>
  </w:style>
  <w:style w:type="character" w:customStyle="1" w:styleId="WW8Num35z2">
    <w:name w:val="WW8Num35z2"/>
    <w:uiPriority w:val="99"/>
    <w:rsid w:val="0041452B"/>
  </w:style>
  <w:style w:type="character" w:customStyle="1" w:styleId="WW8Num35z4">
    <w:name w:val="WW8Num35z4"/>
    <w:uiPriority w:val="99"/>
    <w:rsid w:val="0041452B"/>
  </w:style>
  <w:style w:type="character" w:customStyle="1" w:styleId="WW8Num35z5">
    <w:name w:val="WW8Num35z5"/>
    <w:uiPriority w:val="99"/>
    <w:rsid w:val="0041452B"/>
  </w:style>
  <w:style w:type="character" w:customStyle="1" w:styleId="WW8Num35z6">
    <w:name w:val="WW8Num35z6"/>
    <w:uiPriority w:val="99"/>
    <w:rsid w:val="0041452B"/>
  </w:style>
  <w:style w:type="character" w:customStyle="1" w:styleId="WW8Num35z7">
    <w:name w:val="WW8Num35z7"/>
    <w:uiPriority w:val="99"/>
    <w:rsid w:val="0041452B"/>
  </w:style>
  <w:style w:type="character" w:customStyle="1" w:styleId="WW8Num35z8">
    <w:name w:val="WW8Num35z8"/>
    <w:uiPriority w:val="99"/>
    <w:rsid w:val="0041452B"/>
  </w:style>
  <w:style w:type="character" w:customStyle="1" w:styleId="WW8Num37z2">
    <w:name w:val="WW8Num37z2"/>
    <w:uiPriority w:val="99"/>
    <w:rsid w:val="0041452B"/>
  </w:style>
  <w:style w:type="character" w:customStyle="1" w:styleId="WW8Num37z4">
    <w:name w:val="WW8Num37z4"/>
    <w:uiPriority w:val="99"/>
    <w:rsid w:val="0041452B"/>
  </w:style>
  <w:style w:type="character" w:customStyle="1" w:styleId="WW8Num37z5">
    <w:name w:val="WW8Num37z5"/>
    <w:uiPriority w:val="99"/>
    <w:qFormat/>
    <w:rsid w:val="0041452B"/>
  </w:style>
  <w:style w:type="character" w:customStyle="1" w:styleId="WW8Num37z6">
    <w:name w:val="WW8Num37z6"/>
    <w:uiPriority w:val="99"/>
    <w:rsid w:val="0041452B"/>
  </w:style>
  <w:style w:type="character" w:customStyle="1" w:styleId="WW8Num37z7">
    <w:name w:val="WW8Num37z7"/>
    <w:uiPriority w:val="99"/>
    <w:rsid w:val="0041452B"/>
  </w:style>
  <w:style w:type="character" w:customStyle="1" w:styleId="WW8Num37z8">
    <w:name w:val="WW8Num37z8"/>
    <w:uiPriority w:val="99"/>
    <w:rsid w:val="0041452B"/>
  </w:style>
  <w:style w:type="character" w:customStyle="1" w:styleId="WW8Num38z1">
    <w:name w:val="WW8Num38z1"/>
    <w:uiPriority w:val="99"/>
    <w:rsid w:val="0041452B"/>
  </w:style>
  <w:style w:type="character" w:customStyle="1" w:styleId="WW8Num38z2">
    <w:name w:val="WW8Num38z2"/>
    <w:uiPriority w:val="99"/>
    <w:rsid w:val="0041452B"/>
  </w:style>
  <w:style w:type="character" w:customStyle="1" w:styleId="WW8Num38z3">
    <w:name w:val="WW8Num38z3"/>
    <w:uiPriority w:val="99"/>
    <w:rsid w:val="0041452B"/>
  </w:style>
  <w:style w:type="character" w:customStyle="1" w:styleId="WW8Num38z4">
    <w:name w:val="WW8Num38z4"/>
    <w:uiPriority w:val="99"/>
    <w:rsid w:val="0041452B"/>
  </w:style>
  <w:style w:type="character" w:customStyle="1" w:styleId="WW8Num38z5">
    <w:name w:val="WW8Num38z5"/>
    <w:uiPriority w:val="99"/>
    <w:rsid w:val="0041452B"/>
  </w:style>
  <w:style w:type="character" w:customStyle="1" w:styleId="WW8Num38z6">
    <w:name w:val="WW8Num38z6"/>
    <w:uiPriority w:val="99"/>
    <w:rsid w:val="0041452B"/>
  </w:style>
  <w:style w:type="character" w:customStyle="1" w:styleId="WW8Num38z7">
    <w:name w:val="WW8Num38z7"/>
    <w:uiPriority w:val="99"/>
    <w:rsid w:val="0041452B"/>
  </w:style>
  <w:style w:type="character" w:customStyle="1" w:styleId="WW8Num38z8">
    <w:name w:val="WW8Num38z8"/>
    <w:uiPriority w:val="99"/>
    <w:rsid w:val="0041452B"/>
  </w:style>
  <w:style w:type="character" w:customStyle="1" w:styleId="WW8Num40z1">
    <w:name w:val="WW8Num40z1"/>
    <w:uiPriority w:val="99"/>
    <w:rsid w:val="0041452B"/>
    <w:rPr>
      <w:rFonts w:ascii="Courier New" w:hAnsi="Courier New"/>
    </w:rPr>
  </w:style>
  <w:style w:type="character" w:customStyle="1" w:styleId="WW8Num40z2">
    <w:name w:val="WW8Num40z2"/>
    <w:uiPriority w:val="99"/>
    <w:rsid w:val="0041452B"/>
    <w:rPr>
      <w:rFonts w:ascii="Wingdings" w:hAnsi="Wingdings"/>
    </w:rPr>
  </w:style>
  <w:style w:type="character" w:customStyle="1" w:styleId="WW8Num41z1">
    <w:name w:val="WW8Num41z1"/>
    <w:uiPriority w:val="99"/>
    <w:rsid w:val="0041452B"/>
  </w:style>
  <w:style w:type="character" w:customStyle="1" w:styleId="WW8Num41z2">
    <w:name w:val="WW8Num41z2"/>
    <w:uiPriority w:val="99"/>
    <w:rsid w:val="0041452B"/>
  </w:style>
  <w:style w:type="character" w:customStyle="1" w:styleId="WW8Num41z3">
    <w:name w:val="WW8Num41z3"/>
    <w:uiPriority w:val="99"/>
    <w:rsid w:val="0041452B"/>
  </w:style>
  <w:style w:type="character" w:customStyle="1" w:styleId="WW8Num41z4">
    <w:name w:val="WW8Num41z4"/>
    <w:uiPriority w:val="99"/>
    <w:rsid w:val="0041452B"/>
  </w:style>
  <w:style w:type="character" w:customStyle="1" w:styleId="WW8Num41z5">
    <w:name w:val="WW8Num41z5"/>
    <w:uiPriority w:val="99"/>
    <w:rsid w:val="0041452B"/>
  </w:style>
  <w:style w:type="character" w:customStyle="1" w:styleId="WW8Num41z6">
    <w:name w:val="WW8Num41z6"/>
    <w:uiPriority w:val="99"/>
    <w:rsid w:val="0041452B"/>
  </w:style>
  <w:style w:type="character" w:customStyle="1" w:styleId="WW8Num41z7">
    <w:name w:val="WW8Num41z7"/>
    <w:uiPriority w:val="99"/>
    <w:rsid w:val="0041452B"/>
  </w:style>
  <w:style w:type="character" w:customStyle="1" w:styleId="WW8Num41z8">
    <w:name w:val="WW8Num41z8"/>
    <w:uiPriority w:val="99"/>
    <w:rsid w:val="0041452B"/>
  </w:style>
  <w:style w:type="character" w:customStyle="1" w:styleId="WW8Num43z1">
    <w:name w:val="WW8Num43z1"/>
    <w:uiPriority w:val="99"/>
    <w:rsid w:val="0041452B"/>
  </w:style>
  <w:style w:type="character" w:customStyle="1" w:styleId="WW8Num43z2">
    <w:name w:val="WW8Num43z2"/>
    <w:uiPriority w:val="99"/>
    <w:rsid w:val="0041452B"/>
  </w:style>
  <w:style w:type="character" w:customStyle="1" w:styleId="WW8Num43z3">
    <w:name w:val="WW8Num43z3"/>
    <w:uiPriority w:val="99"/>
    <w:rsid w:val="0041452B"/>
  </w:style>
  <w:style w:type="character" w:customStyle="1" w:styleId="WW8Num43z4">
    <w:name w:val="WW8Num43z4"/>
    <w:uiPriority w:val="99"/>
    <w:rsid w:val="0041452B"/>
  </w:style>
  <w:style w:type="character" w:customStyle="1" w:styleId="WW8Num43z5">
    <w:name w:val="WW8Num43z5"/>
    <w:uiPriority w:val="99"/>
    <w:rsid w:val="0041452B"/>
  </w:style>
  <w:style w:type="character" w:customStyle="1" w:styleId="WW8Num43z6">
    <w:name w:val="WW8Num43z6"/>
    <w:uiPriority w:val="99"/>
    <w:rsid w:val="0041452B"/>
  </w:style>
  <w:style w:type="character" w:customStyle="1" w:styleId="WW8Num43z7">
    <w:name w:val="WW8Num43z7"/>
    <w:uiPriority w:val="99"/>
    <w:rsid w:val="0041452B"/>
  </w:style>
  <w:style w:type="character" w:customStyle="1" w:styleId="WW8Num43z8">
    <w:name w:val="WW8Num43z8"/>
    <w:uiPriority w:val="99"/>
    <w:rsid w:val="0041452B"/>
  </w:style>
  <w:style w:type="character" w:customStyle="1" w:styleId="WW8Num44z2">
    <w:name w:val="WW8Num44z2"/>
    <w:uiPriority w:val="99"/>
    <w:rsid w:val="0041452B"/>
    <w:rPr>
      <w:rFonts w:ascii="Wingdings" w:hAnsi="Wingdings"/>
    </w:rPr>
  </w:style>
  <w:style w:type="character" w:customStyle="1" w:styleId="WW8Num46z2">
    <w:name w:val="WW8Num46z2"/>
    <w:uiPriority w:val="99"/>
    <w:rsid w:val="0041452B"/>
    <w:rPr>
      <w:rFonts w:ascii="Wingdings" w:hAnsi="Wingdings"/>
    </w:rPr>
  </w:style>
  <w:style w:type="character" w:customStyle="1" w:styleId="WW8Num47z2">
    <w:name w:val="WW8Num47z2"/>
    <w:uiPriority w:val="99"/>
    <w:rsid w:val="0041452B"/>
    <w:rPr>
      <w:rFonts w:ascii="Wingdings" w:hAnsi="Wingdings"/>
    </w:rPr>
  </w:style>
  <w:style w:type="character" w:customStyle="1" w:styleId="WW8NumSt31z0">
    <w:name w:val="WW8NumSt31z0"/>
    <w:uiPriority w:val="99"/>
    <w:rsid w:val="0041452B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41452B"/>
    <w:rPr>
      <w:vertAlign w:val="superscript"/>
    </w:rPr>
  </w:style>
  <w:style w:type="character" w:customStyle="1" w:styleId="1fffffe">
    <w:name w:val="Знак примечания1"/>
    <w:uiPriority w:val="99"/>
    <w:rsid w:val="0041452B"/>
    <w:rPr>
      <w:sz w:val="16"/>
    </w:rPr>
  </w:style>
  <w:style w:type="character" w:customStyle="1" w:styleId="EndnoteCharacters">
    <w:name w:val="Endnote Characters"/>
    <w:uiPriority w:val="99"/>
    <w:rsid w:val="0041452B"/>
    <w:rPr>
      <w:vertAlign w:val="superscript"/>
    </w:rPr>
  </w:style>
  <w:style w:type="paragraph" w:customStyle="1" w:styleId="LO-Normal1">
    <w:name w:val="LO-Normal1"/>
    <w:uiPriority w:val="99"/>
    <w:qFormat/>
    <w:rsid w:val="0041452B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41452B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41452B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41452B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41452B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41452B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41452B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41452B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41452B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41452B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41452B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41452B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41452B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41452B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41452B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41452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41452B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4145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41452B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41452B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41452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41452B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41452B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41452B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41452B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41452B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41452B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41452B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41452B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41452B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41452B"/>
  </w:style>
  <w:style w:type="character" w:customStyle="1" w:styleId="ListLabel8">
    <w:name w:val="ListLabel 8"/>
    <w:uiPriority w:val="99"/>
    <w:qFormat/>
    <w:rsid w:val="0041452B"/>
  </w:style>
  <w:style w:type="character" w:customStyle="1" w:styleId="ListLabel9">
    <w:name w:val="ListLabel 9"/>
    <w:uiPriority w:val="99"/>
    <w:qFormat/>
    <w:rsid w:val="0041452B"/>
  </w:style>
  <w:style w:type="character" w:customStyle="1" w:styleId="ListLabel10">
    <w:name w:val="ListLabel 10"/>
    <w:uiPriority w:val="99"/>
    <w:qFormat/>
    <w:rsid w:val="0041452B"/>
  </w:style>
  <w:style w:type="character" w:customStyle="1" w:styleId="ListLabel11">
    <w:name w:val="ListLabel 11"/>
    <w:uiPriority w:val="99"/>
    <w:qFormat/>
    <w:rsid w:val="0041452B"/>
  </w:style>
  <w:style w:type="character" w:customStyle="1" w:styleId="ListLabel12">
    <w:name w:val="ListLabel 12"/>
    <w:uiPriority w:val="99"/>
    <w:qFormat/>
    <w:rsid w:val="0041452B"/>
  </w:style>
  <w:style w:type="character" w:customStyle="1" w:styleId="ListLabel13">
    <w:name w:val="ListLabel 13"/>
    <w:uiPriority w:val="99"/>
    <w:qFormat/>
    <w:rsid w:val="0041452B"/>
  </w:style>
  <w:style w:type="character" w:customStyle="1" w:styleId="ListLabel14">
    <w:name w:val="ListLabel 14"/>
    <w:uiPriority w:val="99"/>
    <w:qFormat/>
    <w:rsid w:val="0041452B"/>
  </w:style>
  <w:style w:type="character" w:customStyle="1" w:styleId="ListLabel15">
    <w:name w:val="ListLabel 15"/>
    <w:uiPriority w:val="99"/>
    <w:qFormat/>
    <w:rsid w:val="0041452B"/>
  </w:style>
  <w:style w:type="character" w:customStyle="1" w:styleId="ListLabel16">
    <w:name w:val="ListLabel 16"/>
    <w:uiPriority w:val="99"/>
    <w:qFormat/>
    <w:rsid w:val="0041452B"/>
  </w:style>
  <w:style w:type="character" w:customStyle="1" w:styleId="ListLabel17">
    <w:name w:val="ListLabel 17"/>
    <w:uiPriority w:val="99"/>
    <w:qFormat/>
    <w:rsid w:val="0041452B"/>
  </w:style>
  <w:style w:type="character" w:customStyle="1" w:styleId="ListLabel18">
    <w:name w:val="ListLabel 18"/>
    <w:uiPriority w:val="99"/>
    <w:qFormat/>
    <w:rsid w:val="0041452B"/>
  </w:style>
  <w:style w:type="character" w:customStyle="1" w:styleId="ListLabel19">
    <w:name w:val="ListLabel 19"/>
    <w:uiPriority w:val="99"/>
    <w:qFormat/>
    <w:rsid w:val="0041452B"/>
  </w:style>
  <w:style w:type="character" w:customStyle="1" w:styleId="ListLabel20">
    <w:name w:val="ListLabel 20"/>
    <w:uiPriority w:val="99"/>
    <w:qFormat/>
    <w:rsid w:val="0041452B"/>
  </w:style>
  <w:style w:type="character" w:customStyle="1" w:styleId="ListLabel21">
    <w:name w:val="ListLabel 21"/>
    <w:uiPriority w:val="99"/>
    <w:qFormat/>
    <w:rsid w:val="0041452B"/>
  </w:style>
  <w:style w:type="character" w:customStyle="1" w:styleId="ListLabel22">
    <w:name w:val="ListLabel 22"/>
    <w:uiPriority w:val="99"/>
    <w:qFormat/>
    <w:rsid w:val="0041452B"/>
  </w:style>
  <w:style w:type="character" w:customStyle="1" w:styleId="ListLabel23">
    <w:name w:val="ListLabel 23"/>
    <w:uiPriority w:val="99"/>
    <w:qFormat/>
    <w:rsid w:val="0041452B"/>
  </w:style>
  <w:style w:type="character" w:customStyle="1" w:styleId="ListLabel24">
    <w:name w:val="ListLabel 24"/>
    <w:uiPriority w:val="99"/>
    <w:qFormat/>
    <w:rsid w:val="0041452B"/>
  </w:style>
  <w:style w:type="character" w:customStyle="1" w:styleId="ListLabel25">
    <w:name w:val="ListLabel 25"/>
    <w:uiPriority w:val="99"/>
    <w:qFormat/>
    <w:rsid w:val="0041452B"/>
  </w:style>
  <w:style w:type="character" w:customStyle="1" w:styleId="ListLabel26">
    <w:name w:val="ListLabel 26"/>
    <w:uiPriority w:val="99"/>
    <w:qFormat/>
    <w:rsid w:val="0041452B"/>
  </w:style>
  <w:style w:type="character" w:customStyle="1" w:styleId="ListLabel27">
    <w:name w:val="ListLabel 27"/>
    <w:uiPriority w:val="99"/>
    <w:qFormat/>
    <w:rsid w:val="0041452B"/>
  </w:style>
  <w:style w:type="character" w:customStyle="1" w:styleId="ListLabel28">
    <w:name w:val="ListLabel 28"/>
    <w:uiPriority w:val="99"/>
    <w:qFormat/>
    <w:rsid w:val="0041452B"/>
  </w:style>
  <w:style w:type="character" w:customStyle="1" w:styleId="ListLabel29">
    <w:name w:val="ListLabel 29"/>
    <w:uiPriority w:val="99"/>
    <w:qFormat/>
    <w:rsid w:val="0041452B"/>
  </w:style>
  <w:style w:type="character" w:customStyle="1" w:styleId="ListLabel30">
    <w:name w:val="ListLabel 30"/>
    <w:uiPriority w:val="99"/>
    <w:qFormat/>
    <w:rsid w:val="0041452B"/>
  </w:style>
  <w:style w:type="character" w:customStyle="1" w:styleId="ListLabel31">
    <w:name w:val="ListLabel 31"/>
    <w:uiPriority w:val="99"/>
    <w:qFormat/>
    <w:rsid w:val="0041452B"/>
  </w:style>
  <w:style w:type="character" w:customStyle="1" w:styleId="ListLabel32">
    <w:name w:val="ListLabel 32"/>
    <w:uiPriority w:val="99"/>
    <w:qFormat/>
    <w:rsid w:val="0041452B"/>
  </w:style>
  <w:style w:type="character" w:customStyle="1" w:styleId="ListLabel33">
    <w:name w:val="ListLabel 33"/>
    <w:uiPriority w:val="99"/>
    <w:qFormat/>
    <w:rsid w:val="0041452B"/>
  </w:style>
  <w:style w:type="character" w:customStyle="1" w:styleId="ListLabel34">
    <w:name w:val="ListLabel 34"/>
    <w:uiPriority w:val="99"/>
    <w:qFormat/>
    <w:rsid w:val="0041452B"/>
    <w:rPr>
      <w:color w:val="00000A"/>
    </w:rPr>
  </w:style>
  <w:style w:type="character" w:customStyle="1" w:styleId="ListLabel35">
    <w:name w:val="ListLabel 35"/>
    <w:uiPriority w:val="99"/>
    <w:qFormat/>
    <w:rsid w:val="0041452B"/>
  </w:style>
  <w:style w:type="character" w:customStyle="1" w:styleId="ListLabel36">
    <w:name w:val="ListLabel 36"/>
    <w:uiPriority w:val="99"/>
    <w:qFormat/>
    <w:rsid w:val="0041452B"/>
  </w:style>
  <w:style w:type="character" w:customStyle="1" w:styleId="ListLabel37">
    <w:name w:val="ListLabel 37"/>
    <w:uiPriority w:val="99"/>
    <w:qFormat/>
    <w:rsid w:val="0041452B"/>
  </w:style>
  <w:style w:type="character" w:customStyle="1" w:styleId="ListLabel38">
    <w:name w:val="ListLabel 38"/>
    <w:uiPriority w:val="99"/>
    <w:qFormat/>
    <w:rsid w:val="0041452B"/>
  </w:style>
  <w:style w:type="character" w:customStyle="1" w:styleId="ListLabel39">
    <w:name w:val="ListLabel 39"/>
    <w:uiPriority w:val="99"/>
    <w:qFormat/>
    <w:rsid w:val="0041452B"/>
  </w:style>
  <w:style w:type="character" w:customStyle="1" w:styleId="ListLabel40">
    <w:name w:val="ListLabel 40"/>
    <w:uiPriority w:val="99"/>
    <w:qFormat/>
    <w:rsid w:val="0041452B"/>
  </w:style>
  <w:style w:type="character" w:customStyle="1" w:styleId="ListLabel41">
    <w:name w:val="ListLabel 41"/>
    <w:uiPriority w:val="99"/>
    <w:qFormat/>
    <w:rsid w:val="0041452B"/>
  </w:style>
  <w:style w:type="character" w:customStyle="1" w:styleId="ListLabel42">
    <w:name w:val="ListLabel 42"/>
    <w:uiPriority w:val="99"/>
    <w:qFormat/>
    <w:rsid w:val="0041452B"/>
  </w:style>
  <w:style w:type="character" w:customStyle="1" w:styleId="ListLabel43">
    <w:name w:val="ListLabel 43"/>
    <w:uiPriority w:val="99"/>
    <w:qFormat/>
    <w:rsid w:val="0041452B"/>
  </w:style>
  <w:style w:type="character" w:customStyle="1" w:styleId="ListLabel44">
    <w:name w:val="ListLabel 44"/>
    <w:uiPriority w:val="99"/>
    <w:qFormat/>
    <w:rsid w:val="0041452B"/>
  </w:style>
  <w:style w:type="character" w:customStyle="1" w:styleId="ListLabel45">
    <w:name w:val="ListLabel 45"/>
    <w:uiPriority w:val="99"/>
    <w:qFormat/>
    <w:rsid w:val="0041452B"/>
  </w:style>
  <w:style w:type="character" w:customStyle="1" w:styleId="ListLabel46">
    <w:name w:val="ListLabel 46"/>
    <w:uiPriority w:val="99"/>
    <w:qFormat/>
    <w:rsid w:val="0041452B"/>
  </w:style>
  <w:style w:type="character" w:customStyle="1" w:styleId="ListLabel47">
    <w:name w:val="ListLabel 47"/>
    <w:uiPriority w:val="99"/>
    <w:qFormat/>
    <w:rsid w:val="0041452B"/>
  </w:style>
  <w:style w:type="character" w:customStyle="1" w:styleId="ListLabel48">
    <w:name w:val="ListLabel 48"/>
    <w:uiPriority w:val="99"/>
    <w:qFormat/>
    <w:rsid w:val="0041452B"/>
  </w:style>
  <w:style w:type="character" w:customStyle="1" w:styleId="ListLabel49">
    <w:name w:val="ListLabel 49"/>
    <w:uiPriority w:val="99"/>
    <w:qFormat/>
    <w:rsid w:val="0041452B"/>
  </w:style>
  <w:style w:type="character" w:customStyle="1" w:styleId="ListLabel50">
    <w:name w:val="ListLabel 50"/>
    <w:uiPriority w:val="99"/>
    <w:qFormat/>
    <w:rsid w:val="0041452B"/>
  </w:style>
  <w:style w:type="character" w:customStyle="1" w:styleId="ListLabel51">
    <w:name w:val="ListLabel 51"/>
    <w:uiPriority w:val="99"/>
    <w:qFormat/>
    <w:rsid w:val="0041452B"/>
  </w:style>
  <w:style w:type="character" w:customStyle="1" w:styleId="ListLabel52">
    <w:name w:val="ListLabel 52"/>
    <w:uiPriority w:val="99"/>
    <w:qFormat/>
    <w:rsid w:val="0041452B"/>
  </w:style>
  <w:style w:type="character" w:customStyle="1" w:styleId="ListLabel53">
    <w:name w:val="ListLabel 53"/>
    <w:uiPriority w:val="99"/>
    <w:qFormat/>
    <w:rsid w:val="0041452B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41452B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41452B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41452B"/>
  </w:style>
  <w:style w:type="character" w:customStyle="1" w:styleId="ListLabel57">
    <w:name w:val="ListLabel 57"/>
    <w:uiPriority w:val="99"/>
    <w:qFormat/>
    <w:rsid w:val="0041452B"/>
  </w:style>
  <w:style w:type="character" w:customStyle="1" w:styleId="ListLabel58">
    <w:name w:val="ListLabel 58"/>
    <w:uiPriority w:val="99"/>
    <w:qFormat/>
    <w:rsid w:val="0041452B"/>
  </w:style>
  <w:style w:type="character" w:customStyle="1" w:styleId="ListLabel59">
    <w:name w:val="ListLabel 59"/>
    <w:uiPriority w:val="99"/>
    <w:qFormat/>
    <w:rsid w:val="0041452B"/>
  </w:style>
  <w:style w:type="character" w:customStyle="1" w:styleId="ListLabel60">
    <w:name w:val="ListLabel 60"/>
    <w:uiPriority w:val="99"/>
    <w:qFormat/>
    <w:rsid w:val="0041452B"/>
  </w:style>
  <w:style w:type="character" w:customStyle="1" w:styleId="ListLabel61">
    <w:name w:val="ListLabel 61"/>
    <w:uiPriority w:val="99"/>
    <w:qFormat/>
    <w:rsid w:val="0041452B"/>
  </w:style>
  <w:style w:type="character" w:customStyle="1" w:styleId="ListLabel62">
    <w:name w:val="ListLabel 62"/>
    <w:uiPriority w:val="99"/>
    <w:qFormat/>
    <w:rsid w:val="0041452B"/>
  </w:style>
  <w:style w:type="character" w:customStyle="1" w:styleId="ListLabel63">
    <w:name w:val="ListLabel 63"/>
    <w:uiPriority w:val="99"/>
    <w:qFormat/>
    <w:rsid w:val="0041452B"/>
    <w:rPr>
      <w:sz w:val="24"/>
    </w:rPr>
  </w:style>
  <w:style w:type="character" w:customStyle="1" w:styleId="ListLabel64">
    <w:name w:val="ListLabel 64"/>
    <w:uiPriority w:val="99"/>
    <w:qFormat/>
    <w:rsid w:val="0041452B"/>
  </w:style>
  <w:style w:type="character" w:customStyle="1" w:styleId="ListLabel65">
    <w:name w:val="ListLabel 65"/>
    <w:uiPriority w:val="99"/>
    <w:qFormat/>
    <w:rsid w:val="0041452B"/>
  </w:style>
  <w:style w:type="character" w:customStyle="1" w:styleId="ListLabel66">
    <w:name w:val="ListLabel 66"/>
    <w:uiPriority w:val="99"/>
    <w:qFormat/>
    <w:rsid w:val="0041452B"/>
  </w:style>
  <w:style w:type="character" w:customStyle="1" w:styleId="ListLabel67">
    <w:name w:val="ListLabel 67"/>
    <w:uiPriority w:val="99"/>
    <w:qFormat/>
    <w:rsid w:val="0041452B"/>
  </w:style>
  <w:style w:type="character" w:customStyle="1" w:styleId="ListLabel68">
    <w:name w:val="ListLabel 68"/>
    <w:uiPriority w:val="99"/>
    <w:qFormat/>
    <w:rsid w:val="0041452B"/>
  </w:style>
  <w:style w:type="character" w:customStyle="1" w:styleId="ListLabel69">
    <w:name w:val="ListLabel 69"/>
    <w:uiPriority w:val="99"/>
    <w:qFormat/>
    <w:rsid w:val="0041452B"/>
  </w:style>
  <w:style w:type="character" w:customStyle="1" w:styleId="ListLabel70">
    <w:name w:val="ListLabel 70"/>
    <w:uiPriority w:val="99"/>
    <w:qFormat/>
    <w:rsid w:val="0041452B"/>
  </w:style>
  <w:style w:type="character" w:customStyle="1" w:styleId="ListLabel71">
    <w:name w:val="ListLabel 71"/>
    <w:uiPriority w:val="99"/>
    <w:qFormat/>
    <w:rsid w:val="0041452B"/>
  </w:style>
  <w:style w:type="character" w:customStyle="1" w:styleId="ListLabel72">
    <w:name w:val="ListLabel 72"/>
    <w:uiPriority w:val="99"/>
    <w:qFormat/>
    <w:rsid w:val="0041452B"/>
  </w:style>
  <w:style w:type="character" w:customStyle="1" w:styleId="ListLabel73">
    <w:name w:val="ListLabel 73"/>
    <w:uiPriority w:val="99"/>
    <w:qFormat/>
    <w:rsid w:val="0041452B"/>
  </w:style>
  <w:style w:type="character" w:customStyle="1" w:styleId="ListLabel74">
    <w:name w:val="ListLabel 74"/>
    <w:uiPriority w:val="99"/>
    <w:qFormat/>
    <w:rsid w:val="0041452B"/>
  </w:style>
  <w:style w:type="character" w:customStyle="1" w:styleId="ListLabel75">
    <w:name w:val="ListLabel 75"/>
    <w:uiPriority w:val="99"/>
    <w:qFormat/>
    <w:rsid w:val="0041452B"/>
  </w:style>
  <w:style w:type="character" w:customStyle="1" w:styleId="ListLabel76">
    <w:name w:val="ListLabel 76"/>
    <w:uiPriority w:val="99"/>
    <w:qFormat/>
    <w:rsid w:val="0041452B"/>
  </w:style>
  <w:style w:type="character" w:customStyle="1" w:styleId="ListLabel77">
    <w:name w:val="ListLabel 77"/>
    <w:uiPriority w:val="99"/>
    <w:qFormat/>
    <w:rsid w:val="0041452B"/>
  </w:style>
  <w:style w:type="character" w:customStyle="1" w:styleId="ListLabel78">
    <w:name w:val="ListLabel 78"/>
    <w:uiPriority w:val="99"/>
    <w:qFormat/>
    <w:rsid w:val="0041452B"/>
    <w:rPr>
      <w:sz w:val="24"/>
    </w:rPr>
  </w:style>
  <w:style w:type="character" w:customStyle="1" w:styleId="ListLabel79">
    <w:name w:val="ListLabel 79"/>
    <w:uiPriority w:val="99"/>
    <w:qFormat/>
    <w:rsid w:val="0041452B"/>
  </w:style>
  <w:style w:type="character" w:customStyle="1" w:styleId="ListLabel80">
    <w:name w:val="ListLabel 80"/>
    <w:uiPriority w:val="99"/>
    <w:qFormat/>
    <w:rsid w:val="0041452B"/>
  </w:style>
  <w:style w:type="character" w:customStyle="1" w:styleId="ListLabel81">
    <w:name w:val="ListLabel 81"/>
    <w:uiPriority w:val="99"/>
    <w:qFormat/>
    <w:rsid w:val="0041452B"/>
  </w:style>
  <w:style w:type="character" w:customStyle="1" w:styleId="ListLabel82">
    <w:name w:val="ListLabel 82"/>
    <w:uiPriority w:val="99"/>
    <w:qFormat/>
    <w:rsid w:val="0041452B"/>
  </w:style>
  <w:style w:type="character" w:customStyle="1" w:styleId="ListLabel83">
    <w:name w:val="ListLabel 83"/>
    <w:uiPriority w:val="99"/>
    <w:qFormat/>
    <w:rsid w:val="0041452B"/>
  </w:style>
  <w:style w:type="character" w:customStyle="1" w:styleId="ListLabel84">
    <w:name w:val="ListLabel 84"/>
    <w:uiPriority w:val="99"/>
    <w:qFormat/>
    <w:rsid w:val="0041452B"/>
  </w:style>
  <w:style w:type="character" w:customStyle="1" w:styleId="ListLabel85">
    <w:name w:val="ListLabel 85"/>
    <w:uiPriority w:val="99"/>
    <w:qFormat/>
    <w:rsid w:val="0041452B"/>
  </w:style>
  <w:style w:type="character" w:customStyle="1" w:styleId="ListLabel86">
    <w:name w:val="ListLabel 86"/>
    <w:uiPriority w:val="99"/>
    <w:qFormat/>
    <w:rsid w:val="0041452B"/>
  </w:style>
  <w:style w:type="character" w:customStyle="1" w:styleId="ListLabel87">
    <w:name w:val="ListLabel 87"/>
    <w:uiPriority w:val="99"/>
    <w:qFormat/>
    <w:rsid w:val="0041452B"/>
  </w:style>
  <w:style w:type="character" w:customStyle="1" w:styleId="ListLabel88">
    <w:name w:val="ListLabel 88"/>
    <w:uiPriority w:val="99"/>
    <w:qFormat/>
    <w:rsid w:val="0041452B"/>
  </w:style>
  <w:style w:type="character" w:customStyle="1" w:styleId="ListLabel89">
    <w:name w:val="ListLabel 89"/>
    <w:uiPriority w:val="99"/>
    <w:qFormat/>
    <w:rsid w:val="0041452B"/>
  </w:style>
  <w:style w:type="character" w:customStyle="1" w:styleId="ListLabel90">
    <w:name w:val="ListLabel 90"/>
    <w:uiPriority w:val="99"/>
    <w:qFormat/>
    <w:rsid w:val="0041452B"/>
  </w:style>
  <w:style w:type="character" w:customStyle="1" w:styleId="ListLabel91">
    <w:name w:val="ListLabel 91"/>
    <w:uiPriority w:val="99"/>
    <w:qFormat/>
    <w:rsid w:val="0041452B"/>
  </w:style>
  <w:style w:type="character" w:customStyle="1" w:styleId="ListLabel92">
    <w:name w:val="ListLabel 92"/>
    <w:uiPriority w:val="99"/>
    <w:qFormat/>
    <w:rsid w:val="0041452B"/>
  </w:style>
  <w:style w:type="character" w:customStyle="1" w:styleId="ListLabel93">
    <w:name w:val="ListLabel 93"/>
    <w:uiPriority w:val="99"/>
    <w:qFormat/>
    <w:rsid w:val="0041452B"/>
  </w:style>
  <w:style w:type="character" w:customStyle="1" w:styleId="ListLabel94">
    <w:name w:val="ListLabel 94"/>
    <w:uiPriority w:val="99"/>
    <w:qFormat/>
    <w:rsid w:val="0041452B"/>
  </w:style>
  <w:style w:type="character" w:customStyle="1" w:styleId="ListLabel95">
    <w:name w:val="ListLabel 95"/>
    <w:uiPriority w:val="99"/>
    <w:qFormat/>
    <w:rsid w:val="0041452B"/>
  </w:style>
  <w:style w:type="character" w:customStyle="1" w:styleId="ListLabel96">
    <w:name w:val="ListLabel 96"/>
    <w:uiPriority w:val="99"/>
    <w:qFormat/>
    <w:rsid w:val="0041452B"/>
    <w:rPr>
      <w:sz w:val="24"/>
    </w:rPr>
  </w:style>
  <w:style w:type="character" w:customStyle="1" w:styleId="ListLabel97">
    <w:name w:val="ListLabel 97"/>
    <w:uiPriority w:val="99"/>
    <w:qFormat/>
    <w:rsid w:val="0041452B"/>
  </w:style>
  <w:style w:type="character" w:customStyle="1" w:styleId="ListLabel98">
    <w:name w:val="ListLabel 98"/>
    <w:uiPriority w:val="99"/>
    <w:qFormat/>
    <w:rsid w:val="0041452B"/>
  </w:style>
  <w:style w:type="character" w:customStyle="1" w:styleId="ListLabel99">
    <w:name w:val="ListLabel 99"/>
    <w:uiPriority w:val="99"/>
    <w:qFormat/>
    <w:rsid w:val="0041452B"/>
  </w:style>
  <w:style w:type="character" w:customStyle="1" w:styleId="ListLabel100">
    <w:name w:val="ListLabel 100"/>
    <w:uiPriority w:val="99"/>
    <w:qFormat/>
    <w:rsid w:val="0041452B"/>
  </w:style>
  <w:style w:type="character" w:customStyle="1" w:styleId="ListLabel101">
    <w:name w:val="ListLabel 101"/>
    <w:uiPriority w:val="99"/>
    <w:qFormat/>
    <w:rsid w:val="0041452B"/>
  </w:style>
  <w:style w:type="character" w:customStyle="1" w:styleId="ListLabel102">
    <w:name w:val="ListLabel 102"/>
    <w:uiPriority w:val="99"/>
    <w:qFormat/>
    <w:rsid w:val="0041452B"/>
  </w:style>
  <w:style w:type="character" w:customStyle="1" w:styleId="ListLabel103">
    <w:name w:val="ListLabel 103"/>
    <w:uiPriority w:val="99"/>
    <w:qFormat/>
    <w:rsid w:val="0041452B"/>
  </w:style>
  <w:style w:type="character" w:customStyle="1" w:styleId="ListLabel104">
    <w:name w:val="ListLabel 104"/>
    <w:uiPriority w:val="99"/>
    <w:qFormat/>
    <w:rsid w:val="0041452B"/>
  </w:style>
  <w:style w:type="character" w:customStyle="1" w:styleId="ListLabel105">
    <w:name w:val="ListLabel 105"/>
    <w:uiPriority w:val="99"/>
    <w:qFormat/>
    <w:rsid w:val="0041452B"/>
  </w:style>
  <w:style w:type="character" w:customStyle="1" w:styleId="ListLabel106">
    <w:name w:val="ListLabel 106"/>
    <w:uiPriority w:val="99"/>
    <w:qFormat/>
    <w:rsid w:val="0041452B"/>
  </w:style>
  <w:style w:type="character" w:customStyle="1" w:styleId="ListLabel107">
    <w:name w:val="ListLabel 107"/>
    <w:uiPriority w:val="99"/>
    <w:qFormat/>
    <w:rsid w:val="0041452B"/>
  </w:style>
  <w:style w:type="character" w:customStyle="1" w:styleId="ListLabel108">
    <w:name w:val="ListLabel 108"/>
    <w:uiPriority w:val="99"/>
    <w:qFormat/>
    <w:rsid w:val="0041452B"/>
  </w:style>
  <w:style w:type="character" w:customStyle="1" w:styleId="ListLabel109">
    <w:name w:val="ListLabel 109"/>
    <w:uiPriority w:val="99"/>
    <w:qFormat/>
    <w:rsid w:val="0041452B"/>
  </w:style>
  <w:style w:type="character" w:customStyle="1" w:styleId="ListLabel110">
    <w:name w:val="ListLabel 110"/>
    <w:uiPriority w:val="99"/>
    <w:qFormat/>
    <w:rsid w:val="0041452B"/>
  </w:style>
  <w:style w:type="character" w:customStyle="1" w:styleId="ListLabel111">
    <w:name w:val="ListLabel 111"/>
    <w:uiPriority w:val="99"/>
    <w:qFormat/>
    <w:rsid w:val="0041452B"/>
  </w:style>
  <w:style w:type="character" w:customStyle="1" w:styleId="ListLabel112">
    <w:name w:val="ListLabel 112"/>
    <w:uiPriority w:val="99"/>
    <w:qFormat/>
    <w:rsid w:val="0041452B"/>
  </w:style>
  <w:style w:type="character" w:customStyle="1" w:styleId="ListLabel113">
    <w:name w:val="ListLabel 113"/>
    <w:uiPriority w:val="99"/>
    <w:qFormat/>
    <w:rsid w:val="0041452B"/>
  </w:style>
  <w:style w:type="character" w:customStyle="1" w:styleId="ListLabel114">
    <w:name w:val="ListLabel 114"/>
    <w:uiPriority w:val="99"/>
    <w:qFormat/>
    <w:rsid w:val="0041452B"/>
    <w:rPr>
      <w:sz w:val="24"/>
    </w:rPr>
  </w:style>
  <w:style w:type="character" w:customStyle="1" w:styleId="ListLabel115">
    <w:name w:val="ListLabel 115"/>
    <w:uiPriority w:val="99"/>
    <w:qFormat/>
    <w:rsid w:val="0041452B"/>
  </w:style>
  <w:style w:type="character" w:customStyle="1" w:styleId="ListLabel116">
    <w:name w:val="ListLabel 116"/>
    <w:uiPriority w:val="99"/>
    <w:qFormat/>
    <w:rsid w:val="0041452B"/>
  </w:style>
  <w:style w:type="character" w:customStyle="1" w:styleId="ListLabel117">
    <w:name w:val="ListLabel 117"/>
    <w:uiPriority w:val="99"/>
    <w:qFormat/>
    <w:rsid w:val="0041452B"/>
  </w:style>
  <w:style w:type="character" w:customStyle="1" w:styleId="ListLabel118">
    <w:name w:val="ListLabel 118"/>
    <w:uiPriority w:val="99"/>
    <w:qFormat/>
    <w:rsid w:val="0041452B"/>
  </w:style>
  <w:style w:type="character" w:customStyle="1" w:styleId="ListLabel119">
    <w:name w:val="ListLabel 119"/>
    <w:uiPriority w:val="99"/>
    <w:qFormat/>
    <w:rsid w:val="0041452B"/>
  </w:style>
  <w:style w:type="character" w:customStyle="1" w:styleId="ListLabel120">
    <w:name w:val="ListLabel 120"/>
    <w:uiPriority w:val="99"/>
    <w:qFormat/>
    <w:rsid w:val="0041452B"/>
  </w:style>
  <w:style w:type="character" w:customStyle="1" w:styleId="ListLabel121">
    <w:name w:val="ListLabel 121"/>
    <w:uiPriority w:val="99"/>
    <w:qFormat/>
    <w:rsid w:val="0041452B"/>
  </w:style>
  <w:style w:type="character" w:customStyle="1" w:styleId="ListLabel122">
    <w:name w:val="ListLabel 122"/>
    <w:uiPriority w:val="99"/>
    <w:qFormat/>
    <w:rsid w:val="0041452B"/>
  </w:style>
  <w:style w:type="character" w:customStyle="1" w:styleId="ListLabel123">
    <w:name w:val="ListLabel 123"/>
    <w:uiPriority w:val="99"/>
    <w:qFormat/>
    <w:rsid w:val="0041452B"/>
  </w:style>
  <w:style w:type="character" w:customStyle="1" w:styleId="ListLabel124">
    <w:name w:val="ListLabel 124"/>
    <w:uiPriority w:val="99"/>
    <w:qFormat/>
    <w:rsid w:val="0041452B"/>
  </w:style>
  <w:style w:type="character" w:customStyle="1" w:styleId="ListLabel125">
    <w:name w:val="ListLabel 125"/>
    <w:uiPriority w:val="99"/>
    <w:qFormat/>
    <w:rsid w:val="0041452B"/>
  </w:style>
  <w:style w:type="character" w:customStyle="1" w:styleId="ListLabel126">
    <w:name w:val="ListLabel 126"/>
    <w:uiPriority w:val="99"/>
    <w:qFormat/>
    <w:rsid w:val="0041452B"/>
  </w:style>
  <w:style w:type="character" w:customStyle="1" w:styleId="ListLabel127">
    <w:name w:val="ListLabel 127"/>
    <w:uiPriority w:val="99"/>
    <w:qFormat/>
    <w:rsid w:val="0041452B"/>
  </w:style>
  <w:style w:type="character" w:customStyle="1" w:styleId="ListLabel128">
    <w:name w:val="ListLabel 128"/>
    <w:uiPriority w:val="99"/>
    <w:qFormat/>
    <w:rsid w:val="0041452B"/>
  </w:style>
  <w:style w:type="character" w:customStyle="1" w:styleId="ListLabel129">
    <w:name w:val="ListLabel 129"/>
    <w:uiPriority w:val="99"/>
    <w:qFormat/>
    <w:rsid w:val="0041452B"/>
  </w:style>
  <w:style w:type="character" w:customStyle="1" w:styleId="ListLabel130">
    <w:name w:val="ListLabel 130"/>
    <w:uiPriority w:val="99"/>
    <w:qFormat/>
    <w:rsid w:val="0041452B"/>
  </w:style>
  <w:style w:type="character" w:customStyle="1" w:styleId="ListLabel131">
    <w:name w:val="ListLabel 131"/>
    <w:uiPriority w:val="99"/>
    <w:qFormat/>
    <w:rsid w:val="0041452B"/>
  </w:style>
  <w:style w:type="character" w:customStyle="1" w:styleId="ListLabel132">
    <w:name w:val="ListLabel 132"/>
    <w:uiPriority w:val="99"/>
    <w:qFormat/>
    <w:rsid w:val="0041452B"/>
  </w:style>
  <w:style w:type="character" w:customStyle="1" w:styleId="ListLabel133">
    <w:name w:val="ListLabel 133"/>
    <w:uiPriority w:val="99"/>
    <w:qFormat/>
    <w:rsid w:val="0041452B"/>
  </w:style>
  <w:style w:type="character" w:customStyle="1" w:styleId="ListLabel134">
    <w:name w:val="ListLabel 134"/>
    <w:uiPriority w:val="99"/>
    <w:qFormat/>
    <w:rsid w:val="0041452B"/>
  </w:style>
  <w:style w:type="character" w:customStyle="1" w:styleId="ListLabel135">
    <w:name w:val="ListLabel 135"/>
    <w:uiPriority w:val="99"/>
    <w:qFormat/>
    <w:rsid w:val="0041452B"/>
  </w:style>
  <w:style w:type="character" w:customStyle="1" w:styleId="ListLabel136">
    <w:name w:val="ListLabel 136"/>
    <w:uiPriority w:val="99"/>
    <w:qFormat/>
    <w:rsid w:val="0041452B"/>
  </w:style>
  <w:style w:type="character" w:customStyle="1" w:styleId="ListLabel137">
    <w:name w:val="ListLabel 137"/>
    <w:uiPriority w:val="99"/>
    <w:qFormat/>
    <w:rsid w:val="0041452B"/>
  </w:style>
  <w:style w:type="character" w:customStyle="1" w:styleId="ListLabel138">
    <w:name w:val="ListLabel 138"/>
    <w:uiPriority w:val="99"/>
    <w:qFormat/>
    <w:rsid w:val="0041452B"/>
  </w:style>
  <w:style w:type="character" w:customStyle="1" w:styleId="ListLabel139">
    <w:name w:val="ListLabel 139"/>
    <w:uiPriority w:val="99"/>
    <w:qFormat/>
    <w:rsid w:val="0041452B"/>
  </w:style>
  <w:style w:type="character" w:customStyle="1" w:styleId="ListLabel140">
    <w:name w:val="ListLabel 140"/>
    <w:uiPriority w:val="99"/>
    <w:qFormat/>
    <w:rsid w:val="0041452B"/>
  </w:style>
  <w:style w:type="character" w:customStyle="1" w:styleId="ListLabel141">
    <w:name w:val="ListLabel 141"/>
    <w:uiPriority w:val="99"/>
    <w:qFormat/>
    <w:rsid w:val="0041452B"/>
  </w:style>
  <w:style w:type="character" w:customStyle="1" w:styleId="ListLabel142">
    <w:name w:val="ListLabel 142"/>
    <w:uiPriority w:val="99"/>
    <w:qFormat/>
    <w:rsid w:val="0041452B"/>
  </w:style>
  <w:style w:type="character" w:customStyle="1" w:styleId="ListLabel143">
    <w:name w:val="ListLabel 143"/>
    <w:uiPriority w:val="99"/>
    <w:qFormat/>
    <w:rsid w:val="0041452B"/>
  </w:style>
  <w:style w:type="character" w:customStyle="1" w:styleId="ListLabel144">
    <w:name w:val="ListLabel 144"/>
    <w:uiPriority w:val="99"/>
    <w:qFormat/>
    <w:rsid w:val="0041452B"/>
  </w:style>
  <w:style w:type="character" w:customStyle="1" w:styleId="ListLabel145">
    <w:name w:val="ListLabel 145"/>
    <w:uiPriority w:val="99"/>
    <w:qFormat/>
    <w:rsid w:val="0041452B"/>
  </w:style>
  <w:style w:type="character" w:customStyle="1" w:styleId="ListLabel146">
    <w:name w:val="ListLabel 146"/>
    <w:uiPriority w:val="99"/>
    <w:qFormat/>
    <w:rsid w:val="0041452B"/>
  </w:style>
  <w:style w:type="character" w:customStyle="1" w:styleId="ListLabel147">
    <w:name w:val="ListLabel 147"/>
    <w:uiPriority w:val="99"/>
    <w:qFormat/>
    <w:rsid w:val="0041452B"/>
  </w:style>
  <w:style w:type="character" w:customStyle="1" w:styleId="ListLabel148">
    <w:name w:val="ListLabel 148"/>
    <w:uiPriority w:val="99"/>
    <w:qFormat/>
    <w:rsid w:val="0041452B"/>
  </w:style>
  <w:style w:type="character" w:customStyle="1" w:styleId="ListLabel149">
    <w:name w:val="ListLabel 149"/>
    <w:uiPriority w:val="99"/>
    <w:qFormat/>
    <w:rsid w:val="0041452B"/>
  </w:style>
  <w:style w:type="character" w:customStyle="1" w:styleId="ListLabel150">
    <w:name w:val="ListLabel 150"/>
    <w:uiPriority w:val="99"/>
    <w:qFormat/>
    <w:rsid w:val="0041452B"/>
    <w:rPr>
      <w:sz w:val="24"/>
    </w:rPr>
  </w:style>
  <w:style w:type="character" w:customStyle="1" w:styleId="ListLabel151">
    <w:name w:val="ListLabel 151"/>
    <w:uiPriority w:val="99"/>
    <w:qFormat/>
    <w:rsid w:val="0041452B"/>
  </w:style>
  <w:style w:type="character" w:customStyle="1" w:styleId="ListLabel152">
    <w:name w:val="ListLabel 152"/>
    <w:uiPriority w:val="99"/>
    <w:qFormat/>
    <w:rsid w:val="0041452B"/>
  </w:style>
  <w:style w:type="character" w:customStyle="1" w:styleId="ListLabel153">
    <w:name w:val="ListLabel 153"/>
    <w:uiPriority w:val="99"/>
    <w:qFormat/>
    <w:rsid w:val="0041452B"/>
  </w:style>
  <w:style w:type="character" w:customStyle="1" w:styleId="ListLabel154">
    <w:name w:val="ListLabel 154"/>
    <w:uiPriority w:val="99"/>
    <w:qFormat/>
    <w:rsid w:val="0041452B"/>
  </w:style>
  <w:style w:type="character" w:customStyle="1" w:styleId="ListLabel155">
    <w:name w:val="ListLabel 155"/>
    <w:uiPriority w:val="99"/>
    <w:qFormat/>
    <w:rsid w:val="0041452B"/>
  </w:style>
  <w:style w:type="character" w:customStyle="1" w:styleId="ListLabel156">
    <w:name w:val="ListLabel 156"/>
    <w:uiPriority w:val="99"/>
    <w:qFormat/>
    <w:rsid w:val="0041452B"/>
  </w:style>
  <w:style w:type="character" w:customStyle="1" w:styleId="ListLabel157">
    <w:name w:val="ListLabel 157"/>
    <w:uiPriority w:val="99"/>
    <w:qFormat/>
    <w:rsid w:val="0041452B"/>
  </w:style>
  <w:style w:type="character" w:customStyle="1" w:styleId="ListLabel158">
    <w:name w:val="ListLabel 158"/>
    <w:uiPriority w:val="99"/>
    <w:qFormat/>
    <w:rsid w:val="0041452B"/>
  </w:style>
  <w:style w:type="character" w:customStyle="1" w:styleId="ListLabel159">
    <w:name w:val="ListLabel 159"/>
    <w:uiPriority w:val="99"/>
    <w:qFormat/>
    <w:rsid w:val="0041452B"/>
    <w:rPr>
      <w:sz w:val="24"/>
    </w:rPr>
  </w:style>
  <w:style w:type="character" w:customStyle="1" w:styleId="ListLabel160">
    <w:name w:val="ListLabel 160"/>
    <w:uiPriority w:val="99"/>
    <w:qFormat/>
    <w:rsid w:val="0041452B"/>
  </w:style>
  <w:style w:type="character" w:customStyle="1" w:styleId="ListLabel161">
    <w:name w:val="ListLabel 161"/>
    <w:uiPriority w:val="99"/>
    <w:qFormat/>
    <w:rsid w:val="0041452B"/>
  </w:style>
  <w:style w:type="character" w:customStyle="1" w:styleId="ListLabel162">
    <w:name w:val="ListLabel 162"/>
    <w:uiPriority w:val="99"/>
    <w:qFormat/>
    <w:rsid w:val="0041452B"/>
  </w:style>
  <w:style w:type="character" w:customStyle="1" w:styleId="ListLabel163">
    <w:name w:val="ListLabel 163"/>
    <w:uiPriority w:val="99"/>
    <w:qFormat/>
    <w:rsid w:val="0041452B"/>
  </w:style>
  <w:style w:type="character" w:customStyle="1" w:styleId="ListLabel164">
    <w:name w:val="ListLabel 164"/>
    <w:uiPriority w:val="99"/>
    <w:qFormat/>
    <w:rsid w:val="0041452B"/>
  </w:style>
  <w:style w:type="character" w:customStyle="1" w:styleId="ListLabel165">
    <w:name w:val="ListLabel 165"/>
    <w:uiPriority w:val="99"/>
    <w:qFormat/>
    <w:rsid w:val="0041452B"/>
  </w:style>
  <w:style w:type="character" w:customStyle="1" w:styleId="ListLabel166">
    <w:name w:val="ListLabel 166"/>
    <w:uiPriority w:val="99"/>
    <w:qFormat/>
    <w:rsid w:val="0041452B"/>
  </w:style>
  <w:style w:type="character" w:customStyle="1" w:styleId="ListLabel167">
    <w:name w:val="ListLabel 167"/>
    <w:uiPriority w:val="99"/>
    <w:qFormat/>
    <w:rsid w:val="0041452B"/>
  </w:style>
  <w:style w:type="character" w:customStyle="1" w:styleId="ListLabel168">
    <w:name w:val="ListLabel 168"/>
    <w:uiPriority w:val="99"/>
    <w:qFormat/>
    <w:rsid w:val="0041452B"/>
    <w:rPr>
      <w:sz w:val="24"/>
    </w:rPr>
  </w:style>
  <w:style w:type="character" w:customStyle="1" w:styleId="ListLabel169">
    <w:name w:val="ListLabel 169"/>
    <w:uiPriority w:val="99"/>
    <w:qFormat/>
    <w:rsid w:val="0041452B"/>
  </w:style>
  <w:style w:type="character" w:customStyle="1" w:styleId="ListLabel170">
    <w:name w:val="ListLabel 170"/>
    <w:uiPriority w:val="99"/>
    <w:qFormat/>
    <w:rsid w:val="0041452B"/>
  </w:style>
  <w:style w:type="character" w:customStyle="1" w:styleId="ListLabel171">
    <w:name w:val="ListLabel 171"/>
    <w:uiPriority w:val="99"/>
    <w:qFormat/>
    <w:rsid w:val="0041452B"/>
  </w:style>
  <w:style w:type="character" w:customStyle="1" w:styleId="ListLabel172">
    <w:name w:val="ListLabel 172"/>
    <w:uiPriority w:val="99"/>
    <w:qFormat/>
    <w:rsid w:val="0041452B"/>
  </w:style>
  <w:style w:type="character" w:customStyle="1" w:styleId="ListLabel173">
    <w:name w:val="ListLabel 173"/>
    <w:uiPriority w:val="99"/>
    <w:qFormat/>
    <w:rsid w:val="0041452B"/>
  </w:style>
  <w:style w:type="character" w:customStyle="1" w:styleId="ListLabel174">
    <w:name w:val="ListLabel 174"/>
    <w:uiPriority w:val="99"/>
    <w:qFormat/>
    <w:rsid w:val="0041452B"/>
  </w:style>
  <w:style w:type="character" w:customStyle="1" w:styleId="ListLabel175">
    <w:name w:val="ListLabel 175"/>
    <w:uiPriority w:val="99"/>
    <w:qFormat/>
    <w:rsid w:val="0041452B"/>
  </w:style>
  <w:style w:type="character" w:customStyle="1" w:styleId="ListLabel176">
    <w:name w:val="ListLabel 176"/>
    <w:uiPriority w:val="99"/>
    <w:qFormat/>
    <w:rsid w:val="0041452B"/>
  </w:style>
  <w:style w:type="character" w:customStyle="1" w:styleId="ListLabel177">
    <w:name w:val="ListLabel 177"/>
    <w:uiPriority w:val="99"/>
    <w:qFormat/>
    <w:rsid w:val="0041452B"/>
  </w:style>
  <w:style w:type="character" w:customStyle="1" w:styleId="ListLabel178">
    <w:name w:val="ListLabel 178"/>
    <w:uiPriority w:val="99"/>
    <w:qFormat/>
    <w:rsid w:val="0041452B"/>
  </w:style>
  <w:style w:type="character" w:customStyle="1" w:styleId="ListLabel179">
    <w:name w:val="ListLabel 179"/>
    <w:uiPriority w:val="99"/>
    <w:qFormat/>
    <w:rsid w:val="0041452B"/>
  </w:style>
  <w:style w:type="character" w:customStyle="1" w:styleId="ListLabel180">
    <w:name w:val="ListLabel 180"/>
    <w:uiPriority w:val="99"/>
    <w:qFormat/>
    <w:rsid w:val="0041452B"/>
  </w:style>
  <w:style w:type="character" w:customStyle="1" w:styleId="ListLabel181">
    <w:name w:val="ListLabel 181"/>
    <w:uiPriority w:val="99"/>
    <w:qFormat/>
    <w:rsid w:val="0041452B"/>
  </w:style>
  <w:style w:type="character" w:customStyle="1" w:styleId="ListLabel182">
    <w:name w:val="ListLabel 182"/>
    <w:uiPriority w:val="99"/>
    <w:qFormat/>
    <w:rsid w:val="0041452B"/>
  </w:style>
  <w:style w:type="character" w:customStyle="1" w:styleId="ListLabel183">
    <w:name w:val="ListLabel 183"/>
    <w:uiPriority w:val="99"/>
    <w:qFormat/>
    <w:rsid w:val="0041452B"/>
  </w:style>
  <w:style w:type="character" w:customStyle="1" w:styleId="ListLabel184">
    <w:name w:val="ListLabel 184"/>
    <w:uiPriority w:val="99"/>
    <w:qFormat/>
    <w:rsid w:val="0041452B"/>
  </w:style>
  <w:style w:type="character" w:customStyle="1" w:styleId="ListLabel185">
    <w:name w:val="ListLabel 185"/>
    <w:uiPriority w:val="99"/>
    <w:qFormat/>
    <w:rsid w:val="0041452B"/>
  </w:style>
  <w:style w:type="character" w:customStyle="1" w:styleId="ListLabel186">
    <w:name w:val="ListLabel 186"/>
    <w:uiPriority w:val="99"/>
    <w:qFormat/>
    <w:rsid w:val="0041452B"/>
    <w:rPr>
      <w:sz w:val="20"/>
    </w:rPr>
  </w:style>
  <w:style w:type="character" w:customStyle="1" w:styleId="ListLabel187">
    <w:name w:val="ListLabel 187"/>
    <w:uiPriority w:val="99"/>
    <w:qFormat/>
    <w:rsid w:val="0041452B"/>
  </w:style>
  <w:style w:type="character" w:customStyle="1" w:styleId="ListLabel188">
    <w:name w:val="ListLabel 188"/>
    <w:uiPriority w:val="99"/>
    <w:qFormat/>
    <w:rsid w:val="0041452B"/>
  </w:style>
  <w:style w:type="character" w:customStyle="1" w:styleId="ListLabel189">
    <w:name w:val="ListLabel 189"/>
    <w:uiPriority w:val="99"/>
    <w:qFormat/>
    <w:rsid w:val="0041452B"/>
  </w:style>
  <w:style w:type="character" w:customStyle="1" w:styleId="ListLabel190">
    <w:name w:val="ListLabel 190"/>
    <w:uiPriority w:val="99"/>
    <w:qFormat/>
    <w:rsid w:val="0041452B"/>
  </w:style>
  <w:style w:type="character" w:customStyle="1" w:styleId="ListLabel191">
    <w:name w:val="ListLabel 191"/>
    <w:uiPriority w:val="99"/>
    <w:qFormat/>
    <w:rsid w:val="0041452B"/>
  </w:style>
  <w:style w:type="character" w:customStyle="1" w:styleId="ListLabel192">
    <w:name w:val="ListLabel 192"/>
    <w:uiPriority w:val="99"/>
    <w:qFormat/>
    <w:rsid w:val="0041452B"/>
  </w:style>
  <w:style w:type="character" w:customStyle="1" w:styleId="ListLabel193">
    <w:name w:val="ListLabel 193"/>
    <w:uiPriority w:val="99"/>
    <w:qFormat/>
    <w:rsid w:val="0041452B"/>
  </w:style>
  <w:style w:type="character" w:customStyle="1" w:styleId="ListLabel194">
    <w:name w:val="ListLabel 194"/>
    <w:uiPriority w:val="99"/>
    <w:qFormat/>
    <w:rsid w:val="0041452B"/>
  </w:style>
  <w:style w:type="character" w:customStyle="1" w:styleId="ListLabel195">
    <w:name w:val="ListLabel 195"/>
    <w:uiPriority w:val="99"/>
    <w:qFormat/>
    <w:rsid w:val="0041452B"/>
    <w:rPr>
      <w:sz w:val="20"/>
    </w:rPr>
  </w:style>
  <w:style w:type="character" w:customStyle="1" w:styleId="ListLabel196">
    <w:name w:val="ListLabel 196"/>
    <w:uiPriority w:val="99"/>
    <w:qFormat/>
    <w:rsid w:val="0041452B"/>
  </w:style>
  <w:style w:type="character" w:customStyle="1" w:styleId="ListLabel197">
    <w:name w:val="ListLabel 197"/>
    <w:uiPriority w:val="99"/>
    <w:qFormat/>
    <w:rsid w:val="0041452B"/>
  </w:style>
  <w:style w:type="character" w:customStyle="1" w:styleId="ListLabel198">
    <w:name w:val="ListLabel 198"/>
    <w:uiPriority w:val="99"/>
    <w:qFormat/>
    <w:rsid w:val="0041452B"/>
  </w:style>
  <w:style w:type="character" w:customStyle="1" w:styleId="ListLabel199">
    <w:name w:val="ListLabel 199"/>
    <w:uiPriority w:val="99"/>
    <w:qFormat/>
    <w:rsid w:val="0041452B"/>
  </w:style>
  <w:style w:type="character" w:customStyle="1" w:styleId="ListLabel200">
    <w:name w:val="ListLabel 200"/>
    <w:uiPriority w:val="99"/>
    <w:qFormat/>
    <w:rsid w:val="0041452B"/>
  </w:style>
  <w:style w:type="character" w:customStyle="1" w:styleId="ListLabel201">
    <w:name w:val="ListLabel 201"/>
    <w:uiPriority w:val="99"/>
    <w:qFormat/>
    <w:rsid w:val="0041452B"/>
  </w:style>
  <w:style w:type="character" w:customStyle="1" w:styleId="ListLabel202">
    <w:name w:val="ListLabel 202"/>
    <w:uiPriority w:val="99"/>
    <w:qFormat/>
    <w:rsid w:val="0041452B"/>
  </w:style>
  <w:style w:type="character" w:customStyle="1" w:styleId="ListLabel203">
    <w:name w:val="ListLabel 203"/>
    <w:uiPriority w:val="99"/>
    <w:qFormat/>
    <w:rsid w:val="0041452B"/>
  </w:style>
  <w:style w:type="character" w:customStyle="1" w:styleId="ListLabel204">
    <w:name w:val="ListLabel 204"/>
    <w:uiPriority w:val="99"/>
    <w:qFormat/>
    <w:rsid w:val="0041452B"/>
  </w:style>
  <w:style w:type="character" w:customStyle="1" w:styleId="ListLabel205">
    <w:name w:val="ListLabel 205"/>
    <w:uiPriority w:val="99"/>
    <w:qFormat/>
    <w:rsid w:val="0041452B"/>
  </w:style>
  <w:style w:type="character" w:customStyle="1" w:styleId="ListLabel206">
    <w:name w:val="ListLabel 206"/>
    <w:uiPriority w:val="99"/>
    <w:qFormat/>
    <w:rsid w:val="0041452B"/>
  </w:style>
  <w:style w:type="character" w:customStyle="1" w:styleId="ListLabel207">
    <w:name w:val="ListLabel 207"/>
    <w:uiPriority w:val="99"/>
    <w:qFormat/>
    <w:rsid w:val="0041452B"/>
  </w:style>
  <w:style w:type="character" w:customStyle="1" w:styleId="ListLabel208">
    <w:name w:val="ListLabel 208"/>
    <w:uiPriority w:val="99"/>
    <w:qFormat/>
    <w:rsid w:val="0041452B"/>
  </w:style>
  <w:style w:type="character" w:customStyle="1" w:styleId="ListLabel209">
    <w:name w:val="ListLabel 209"/>
    <w:uiPriority w:val="99"/>
    <w:qFormat/>
    <w:rsid w:val="0041452B"/>
  </w:style>
  <w:style w:type="character" w:customStyle="1" w:styleId="ListLabel210">
    <w:name w:val="ListLabel 210"/>
    <w:uiPriority w:val="99"/>
    <w:qFormat/>
    <w:rsid w:val="0041452B"/>
  </w:style>
  <w:style w:type="character" w:customStyle="1" w:styleId="ListLabel211">
    <w:name w:val="ListLabel 211"/>
    <w:uiPriority w:val="99"/>
    <w:qFormat/>
    <w:rsid w:val="0041452B"/>
  </w:style>
  <w:style w:type="character" w:customStyle="1" w:styleId="ListLabel212">
    <w:name w:val="ListLabel 212"/>
    <w:uiPriority w:val="99"/>
    <w:qFormat/>
    <w:rsid w:val="0041452B"/>
  </w:style>
  <w:style w:type="character" w:customStyle="1" w:styleId="ListLabel213">
    <w:name w:val="ListLabel 213"/>
    <w:uiPriority w:val="99"/>
    <w:qFormat/>
    <w:rsid w:val="0041452B"/>
  </w:style>
  <w:style w:type="character" w:customStyle="1" w:styleId="ListLabel214">
    <w:name w:val="ListLabel 214"/>
    <w:uiPriority w:val="99"/>
    <w:qFormat/>
    <w:rsid w:val="0041452B"/>
  </w:style>
  <w:style w:type="character" w:customStyle="1" w:styleId="ListLabel215">
    <w:name w:val="ListLabel 215"/>
    <w:uiPriority w:val="99"/>
    <w:qFormat/>
    <w:rsid w:val="0041452B"/>
  </w:style>
  <w:style w:type="character" w:customStyle="1" w:styleId="ListLabel216">
    <w:name w:val="ListLabel 216"/>
    <w:uiPriority w:val="99"/>
    <w:qFormat/>
    <w:rsid w:val="0041452B"/>
  </w:style>
  <w:style w:type="character" w:customStyle="1" w:styleId="ListLabel217">
    <w:name w:val="ListLabel 217"/>
    <w:uiPriority w:val="99"/>
    <w:qFormat/>
    <w:rsid w:val="0041452B"/>
  </w:style>
  <w:style w:type="character" w:customStyle="1" w:styleId="ListLabel218">
    <w:name w:val="ListLabel 218"/>
    <w:uiPriority w:val="99"/>
    <w:qFormat/>
    <w:rsid w:val="0041452B"/>
  </w:style>
  <w:style w:type="character" w:customStyle="1" w:styleId="ListLabel219">
    <w:name w:val="ListLabel 219"/>
    <w:uiPriority w:val="99"/>
    <w:qFormat/>
    <w:rsid w:val="0041452B"/>
  </w:style>
  <w:style w:type="character" w:customStyle="1" w:styleId="ListLabel220">
    <w:name w:val="ListLabel 220"/>
    <w:uiPriority w:val="99"/>
    <w:qFormat/>
    <w:rsid w:val="0041452B"/>
  </w:style>
  <w:style w:type="character" w:customStyle="1" w:styleId="ListLabel221">
    <w:name w:val="ListLabel 221"/>
    <w:uiPriority w:val="99"/>
    <w:qFormat/>
    <w:rsid w:val="0041452B"/>
  </w:style>
  <w:style w:type="character" w:customStyle="1" w:styleId="ListLabel222">
    <w:name w:val="ListLabel 222"/>
    <w:uiPriority w:val="99"/>
    <w:qFormat/>
    <w:rsid w:val="0041452B"/>
  </w:style>
  <w:style w:type="character" w:customStyle="1" w:styleId="ListLabel223">
    <w:name w:val="ListLabel 223"/>
    <w:uiPriority w:val="99"/>
    <w:qFormat/>
    <w:rsid w:val="0041452B"/>
  </w:style>
  <w:style w:type="character" w:customStyle="1" w:styleId="ListLabel224">
    <w:name w:val="ListLabel 224"/>
    <w:uiPriority w:val="99"/>
    <w:qFormat/>
    <w:rsid w:val="0041452B"/>
  </w:style>
  <w:style w:type="character" w:customStyle="1" w:styleId="ListLabel225">
    <w:name w:val="ListLabel 225"/>
    <w:uiPriority w:val="99"/>
    <w:qFormat/>
    <w:rsid w:val="0041452B"/>
  </w:style>
  <w:style w:type="character" w:customStyle="1" w:styleId="ListLabel226">
    <w:name w:val="ListLabel 226"/>
    <w:uiPriority w:val="99"/>
    <w:qFormat/>
    <w:rsid w:val="0041452B"/>
    <w:rPr>
      <w:b/>
      <w:sz w:val="20"/>
    </w:rPr>
  </w:style>
  <w:style w:type="character" w:customStyle="1" w:styleId="ListLabel227">
    <w:name w:val="ListLabel 227"/>
    <w:uiPriority w:val="99"/>
    <w:qFormat/>
    <w:rsid w:val="0041452B"/>
  </w:style>
  <w:style w:type="character" w:customStyle="1" w:styleId="ListLabel228">
    <w:name w:val="ListLabel 228"/>
    <w:uiPriority w:val="99"/>
    <w:qFormat/>
    <w:rsid w:val="0041452B"/>
  </w:style>
  <w:style w:type="character" w:customStyle="1" w:styleId="ListLabel229">
    <w:name w:val="ListLabel 229"/>
    <w:uiPriority w:val="99"/>
    <w:qFormat/>
    <w:rsid w:val="0041452B"/>
  </w:style>
  <w:style w:type="character" w:customStyle="1" w:styleId="ListLabel230">
    <w:name w:val="ListLabel 230"/>
    <w:uiPriority w:val="99"/>
    <w:qFormat/>
    <w:rsid w:val="0041452B"/>
  </w:style>
  <w:style w:type="character" w:customStyle="1" w:styleId="ListLabel231">
    <w:name w:val="ListLabel 231"/>
    <w:uiPriority w:val="99"/>
    <w:qFormat/>
    <w:rsid w:val="0041452B"/>
  </w:style>
  <w:style w:type="character" w:customStyle="1" w:styleId="ListLabel232">
    <w:name w:val="ListLabel 232"/>
    <w:uiPriority w:val="99"/>
    <w:qFormat/>
    <w:rsid w:val="0041452B"/>
  </w:style>
  <w:style w:type="character" w:customStyle="1" w:styleId="ListLabel233">
    <w:name w:val="ListLabel 233"/>
    <w:uiPriority w:val="99"/>
    <w:qFormat/>
    <w:rsid w:val="0041452B"/>
  </w:style>
  <w:style w:type="character" w:customStyle="1" w:styleId="ListLabel234">
    <w:name w:val="ListLabel 234"/>
    <w:uiPriority w:val="99"/>
    <w:qFormat/>
    <w:rsid w:val="0041452B"/>
  </w:style>
  <w:style w:type="character" w:customStyle="1" w:styleId="ListLabel235">
    <w:name w:val="ListLabel 235"/>
    <w:uiPriority w:val="99"/>
    <w:qFormat/>
    <w:rsid w:val="0041452B"/>
    <w:rPr>
      <w:sz w:val="20"/>
    </w:rPr>
  </w:style>
  <w:style w:type="character" w:customStyle="1" w:styleId="ListLabel236">
    <w:name w:val="ListLabel 236"/>
    <w:uiPriority w:val="99"/>
    <w:qFormat/>
    <w:rsid w:val="0041452B"/>
  </w:style>
  <w:style w:type="character" w:customStyle="1" w:styleId="ListLabel237">
    <w:name w:val="ListLabel 237"/>
    <w:uiPriority w:val="99"/>
    <w:qFormat/>
    <w:rsid w:val="0041452B"/>
  </w:style>
  <w:style w:type="character" w:customStyle="1" w:styleId="ListLabel238">
    <w:name w:val="ListLabel 238"/>
    <w:uiPriority w:val="99"/>
    <w:qFormat/>
    <w:rsid w:val="0041452B"/>
  </w:style>
  <w:style w:type="character" w:customStyle="1" w:styleId="ListLabel239">
    <w:name w:val="ListLabel 239"/>
    <w:uiPriority w:val="99"/>
    <w:qFormat/>
    <w:rsid w:val="0041452B"/>
  </w:style>
  <w:style w:type="character" w:customStyle="1" w:styleId="ListLabel240">
    <w:name w:val="ListLabel 240"/>
    <w:uiPriority w:val="99"/>
    <w:qFormat/>
    <w:rsid w:val="0041452B"/>
  </w:style>
  <w:style w:type="character" w:customStyle="1" w:styleId="ListLabel241">
    <w:name w:val="ListLabel 241"/>
    <w:uiPriority w:val="99"/>
    <w:qFormat/>
    <w:rsid w:val="0041452B"/>
  </w:style>
  <w:style w:type="character" w:customStyle="1" w:styleId="ListLabel242">
    <w:name w:val="ListLabel 242"/>
    <w:uiPriority w:val="99"/>
    <w:qFormat/>
    <w:rsid w:val="0041452B"/>
  </w:style>
  <w:style w:type="character" w:customStyle="1" w:styleId="ListLabel243">
    <w:name w:val="ListLabel 243"/>
    <w:uiPriority w:val="99"/>
    <w:qFormat/>
    <w:rsid w:val="0041452B"/>
  </w:style>
  <w:style w:type="character" w:customStyle="1" w:styleId="ListLabel244">
    <w:name w:val="ListLabel 244"/>
    <w:uiPriority w:val="99"/>
    <w:qFormat/>
    <w:rsid w:val="0041452B"/>
    <w:rPr>
      <w:sz w:val="20"/>
    </w:rPr>
  </w:style>
  <w:style w:type="character" w:customStyle="1" w:styleId="ListLabel245">
    <w:name w:val="ListLabel 245"/>
    <w:uiPriority w:val="99"/>
    <w:qFormat/>
    <w:rsid w:val="0041452B"/>
  </w:style>
  <w:style w:type="character" w:customStyle="1" w:styleId="ListLabel246">
    <w:name w:val="ListLabel 246"/>
    <w:uiPriority w:val="99"/>
    <w:qFormat/>
    <w:rsid w:val="0041452B"/>
  </w:style>
  <w:style w:type="character" w:customStyle="1" w:styleId="ListLabel247">
    <w:name w:val="ListLabel 247"/>
    <w:uiPriority w:val="99"/>
    <w:qFormat/>
    <w:rsid w:val="0041452B"/>
  </w:style>
  <w:style w:type="character" w:customStyle="1" w:styleId="ListLabel248">
    <w:name w:val="ListLabel 248"/>
    <w:uiPriority w:val="99"/>
    <w:qFormat/>
    <w:rsid w:val="0041452B"/>
  </w:style>
  <w:style w:type="character" w:customStyle="1" w:styleId="ListLabel249">
    <w:name w:val="ListLabel 249"/>
    <w:uiPriority w:val="99"/>
    <w:qFormat/>
    <w:rsid w:val="0041452B"/>
  </w:style>
  <w:style w:type="character" w:customStyle="1" w:styleId="ListLabel250">
    <w:name w:val="ListLabel 250"/>
    <w:uiPriority w:val="99"/>
    <w:qFormat/>
    <w:rsid w:val="0041452B"/>
  </w:style>
  <w:style w:type="character" w:customStyle="1" w:styleId="ListLabel251">
    <w:name w:val="ListLabel 251"/>
    <w:uiPriority w:val="99"/>
    <w:qFormat/>
    <w:rsid w:val="0041452B"/>
  </w:style>
  <w:style w:type="character" w:customStyle="1" w:styleId="ListLabel252">
    <w:name w:val="ListLabel 252"/>
    <w:uiPriority w:val="99"/>
    <w:qFormat/>
    <w:rsid w:val="0041452B"/>
  </w:style>
  <w:style w:type="character" w:customStyle="1" w:styleId="ListLabel253">
    <w:name w:val="ListLabel 253"/>
    <w:uiPriority w:val="99"/>
    <w:qFormat/>
    <w:rsid w:val="0041452B"/>
    <w:rPr>
      <w:sz w:val="20"/>
    </w:rPr>
  </w:style>
  <w:style w:type="character" w:customStyle="1" w:styleId="ListLabel254">
    <w:name w:val="ListLabel 254"/>
    <w:uiPriority w:val="99"/>
    <w:qFormat/>
    <w:rsid w:val="0041452B"/>
  </w:style>
  <w:style w:type="character" w:customStyle="1" w:styleId="ListLabel255">
    <w:name w:val="ListLabel 255"/>
    <w:uiPriority w:val="99"/>
    <w:qFormat/>
    <w:rsid w:val="0041452B"/>
  </w:style>
  <w:style w:type="character" w:customStyle="1" w:styleId="ListLabel256">
    <w:name w:val="ListLabel 256"/>
    <w:uiPriority w:val="99"/>
    <w:qFormat/>
    <w:rsid w:val="0041452B"/>
  </w:style>
  <w:style w:type="character" w:customStyle="1" w:styleId="ListLabel257">
    <w:name w:val="ListLabel 257"/>
    <w:uiPriority w:val="99"/>
    <w:qFormat/>
    <w:rsid w:val="0041452B"/>
  </w:style>
  <w:style w:type="character" w:customStyle="1" w:styleId="ListLabel258">
    <w:name w:val="ListLabel 258"/>
    <w:uiPriority w:val="99"/>
    <w:qFormat/>
    <w:rsid w:val="0041452B"/>
  </w:style>
  <w:style w:type="character" w:customStyle="1" w:styleId="ListLabel259">
    <w:name w:val="ListLabel 259"/>
    <w:uiPriority w:val="99"/>
    <w:qFormat/>
    <w:rsid w:val="0041452B"/>
  </w:style>
  <w:style w:type="character" w:customStyle="1" w:styleId="ListLabel260">
    <w:name w:val="ListLabel 260"/>
    <w:uiPriority w:val="99"/>
    <w:qFormat/>
    <w:rsid w:val="0041452B"/>
  </w:style>
  <w:style w:type="character" w:customStyle="1" w:styleId="ListLabel261">
    <w:name w:val="ListLabel 261"/>
    <w:uiPriority w:val="99"/>
    <w:qFormat/>
    <w:rsid w:val="0041452B"/>
  </w:style>
  <w:style w:type="character" w:customStyle="1" w:styleId="ListLabel262">
    <w:name w:val="ListLabel 262"/>
    <w:uiPriority w:val="99"/>
    <w:qFormat/>
    <w:rsid w:val="0041452B"/>
    <w:rPr>
      <w:sz w:val="20"/>
    </w:rPr>
  </w:style>
  <w:style w:type="character" w:customStyle="1" w:styleId="ListLabel263">
    <w:name w:val="ListLabel 263"/>
    <w:uiPriority w:val="99"/>
    <w:qFormat/>
    <w:rsid w:val="0041452B"/>
  </w:style>
  <w:style w:type="character" w:customStyle="1" w:styleId="ListLabel264">
    <w:name w:val="ListLabel 264"/>
    <w:uiPriority w:val="99"/>
    <w:qFormat/>
    <w:rsid w:val="0041452B"/>
  </w:style>
  <w:style w:type="character" w:customStyle="1" w:styleId="ListLabel265">
    <w:name w:val="ListLabel 265"/>
    <w:uiPriority w:val="99"/>
    <w:qFormat/>
    <w:rsid w:val="0041452B"/>
  </w:style>
  <w:style w:type="character" w:customStyle="1" w:styleId="ListLabel266">
    <w:name w:val="ListLabel 266"/>
    <w:uiPriority w:val="99"/>
    <w:qFormat/>
    <w:rsid w:val="0041452B"/>
  </w:style>
  <w:style w:type="character" w:customStyle="1" w:styleId="ListLabel267">
    <w:name w:val="ListLabel 267"/>
    <w:uiPriority w:val="99"/>
    <w:qFormat/>
    <w:rsid w:val="0041452B"/>
  </w:style>
  <w:style w:type="character" w:customStyle="1" w:styleId="ListLabel268">
    <w:name w:val="ListLabel 268"/>
    <w:uiPriority w:val="99"/>
    <w:qFormat/>
    <w:rsid w:val="0041452B"/>
  </w:style>
  <w:style w:type="character" w:customStyle="1" w:styleId="ListLabel269">
    <w:name w:val="ListLabel 269"/>
    <w:uiPriority w:val="99"/>
    <w:qFormat/>
    <w:rsid w:val="0041452B"/>
  </w:style>
  <w:style w:type="character" w:customStyle="1" w:styleId="ListLabel270">
    <w:name w:val="ListLabel 270"/>
    <w:uiPriority w:val="99"/>
    <w:qFormat/>
    <w:rsid w:val="0041452B"/>
  </w:style>
  <w:style w:type="character" w:customStyle="1" w:styleId="ListLabel271">
    <w:name w:val="ListLabel 271"/>
    <w:uiPriority w:val="99"/>
    <w:qFormat/>
    <w:rsid w:val="0041452B"/>
    <w:rPr>
      <w:sz w:val="20"/>
    </w:rPr>
  </w:style>
  <w:style w:type="character" w:customStyle="1" w:styleId="ListLabel272">
    <w:name w:val="ListLabel 272"/>
    <w:uiPriority w:val="99"/>
    <w:qFormat/>
    <w:rsid w:val="0041452B"/>
  </w:style>
  <w:style w:type="character" w:customStyle="1" w:styleId="ListLabel273">
    <w:name w:val="ListLabel 273"/>
    <w:uiPriority w:val="99"/>
    <w:qFormat/>
    <w:rsid w:val="0041452B"/>
  </w:style>
  <w:style w:type="character" w:customStyle="1" w:styleId="ListLabel274">
    <w:name w:val="ListLabel 274"/>
    <w:uiPriority w:val="99"/>
    <w:qFormat/>
    <w:rsid w:val="0041452B"/>
  </w:style>
  <w:style w:type="character" w:customStyle="1" w:styleId="ListLabel275">
    <w:name w:val="ListLabel 275"/>
    <w:uiPriority w:val="99"/>
    <w:qFormat/>
    <w:rsid w:val="0041452B"/>
  </w:style>
  <w:style w:type="character" w:customStyle="1" w:styleId="ListLabel276">
    <w:name w:val="ListLabel 276"/>
    <w:uiPriority w:val="99"/>
    <w:qFormat/>
    <w:rsid w:val="0041452B"/>
  </w:style>
  <w:style w:type="character" w:customStyle="1" w:styleId="ListLabel277">
    <w:name w:val="ListLabel 277"/>
    <w:uiPriority w:val="99"/>
    <w:qFormat/>
    <w:rsid w:val="0041452B"/>
  </w:style>
  <w:style w:type="character" w:customStyle="1" w:styleId="ListLabel278">
    <w:name w:val="ListLabel 278"/>
    <w:uiPriority w:val="99"/>
    <w:qFormat/>
    <w:rsid w:val="0041452B"/>
  </w:style>
  <w:style w:type="character" w:customStyle="1" w:styleId="ListLabel279">
    <w:name w:val="ListLabel 279"/>
    <w:uiPriority w:val="99"/>
    <w:qFormat/>
    <w:rsid w:val="0041452B"/>
  </w:style>
  <w:style w:type="character" w:customStyle="1" w:styleId="ListLabel280">
    <w:name w:val="ListLabel 280"/>
    <w:uiPriority w:val="99"/>
    <w:qFormat/>
    <w:rsid w:val="0041452B"/>
    <w:rPr>
      <w:sz w:val="20"/>
    </w:rPr>
  </w:style>
  <w:style w:type="character" w:customStyle="1" w:styleId="ListLabel281">
    <w:name w:val="ListLabel 281"/>
    <w:uiPriority w:val="99"/>
    <w:qFormat/>
    <w:rsid w:val="0041452B"/>
  </w:style>
  <w:style w:type="character" w:customStyle="1" w:styleId="ListLabel282">
    <w:name w:val="ListLabel 282"/>
    <w:uiPriority w:val="99"/>
    <w:qFormat/>
    <w:rsid w:val="0041452B"/>
  </w:style>
  <w:style w:type="character" w:customStyle="1" w:styleId="ListLabel283">
    <w:name w:val="ListLabel 283"/>
    <w:uiPriority w:val="99"/>
    <w:qFormat/>
    <w:rsid w:val="0041452B"/>
  </w:style>
  <w:style w:type="character" w:customStyle="1" w:styleId="ListLabel284">
    <w:name w:val="ListLabel 284"/>
    <w:uiPriority w:val="99"/>
    <w:qFormat/>
    <w:rsid w:val="0041452B"/>
  </w:style>
  <w:style w:type="character" w:customStyle="1" w:styleId="ListLabel285">
    <w:name w:val="ListLabel 285"/>
    <w:uiPriority w:val="99"/>
    <w:qFormat/>
    <w:rsid w:val="0041452B"/>
  </w:style>
  <w:style w:type="character" w:customStyle="1" w:styleId="ListLabel286">
    <w:name w:val="ListLabel 286"/>
    <w:uiPriority w:val="99"/>
    <w:qFormat/>
    <w:rsid w:val="0041452B"/>
  </w:style>
  <w:style w:type="character" w:customStyle="1" w:styleId="ListLabel287">
    <w:name w:val="ListLabel 287"/>
    <w:uiPriority w:val="99"/>
    <w:qFormat/>
    <w:rsid w:val="0041452B"/>
  </w:style>
  <w:style w:type="character" w:customStyle="1" w:styleId="ListLabel288">
    <w:name w:val="ListLabel 288"/>
    <w:uiPriority w:val="99"/>
    <w:qFormat/>
    <w:rsid w:val="0041452B"/>
  </w:style>
  <w:style w:type="character" w:customStyle="1" w:styleId="ListLabel289">
    <w:name w:val="ListLabel 289"/>
    <w:uiPriority w:val="99"/>
    <w:qFormat/>
    <w:rsid w:val="0041452B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41452B"/>
  </w:style>
  <w:style w:type="character" w:customStyle="1" w:styleId="ListLabel291">
    <w:name w:val="ListLabel 291"/>
    <w:uiPriority w:val="99"/>
    <w:qFormat/>
    <w:rsid w:val="0041452B"/>
  </w:style>
  <w:style w:type="character" w:customStyle="1" w:styleId="ListLabel292">
    <w:name w:val="ListLabel 292"/>
    <w:uiPriority w:val="99"/>
    <w:qFormat/>
    <w:rsid w:val="0041452B"/>
  </w:style>
  <w:style w:type="character" w:customStyle="1" w:styleId="ListLabel293">
    <w:name w:val="ListLabel 293"/>
    <w:uiPriority w:val="99"/>
    <w:qFormat/>
    <w:rsid w:val="0041452B"/>
  </w:style>
  <w:style w:type="character" w:customStyle="1" w:styleId="ListLabel294">
    <w:name w:val="ListLabel 294"/>
    <w:uiPriority w:val="99"/>
    <w:qFormat/>
    <w:rsid w:val="0041452B"/>
  </w:style>
  <w:style w:type="character" w:customStyle="1" w:styleId="ListLabel295">
    <w:name w:val="ListLabel 295"/>
    <w:uiPriority w:val="99"/>
    <w:qFormat/>
    <w:rsid w:val="0041452B"/>
  </w:style>
  <w:style w:type="character" w:customStyle="1" w:styleId="ListLabel296">
    <w:name w:val="ListLabel 296"/>
    <w:uiPriority w:val="99"/>
    <w:qFormat/>
    <w:rsid w:val="0041452B"/>
  </w:style>
  <w:style w:type="character" w:customStyle="1" w:styleId="ListLabel297">
    <w:name w:val="ListLabel 297"/>
    <w:uiPriority w:val="99"/>
    <w:qFormat/>
    <w:rsid w:val="0041452B"/>
  </w:style>
  <w:style w:type="character" w:customStyle="1" w:styleId="ListLabel298">
    <w:name w:val="ListLabel 298"/>
    <w:uiPriority w:val="99"/>
    <w:qFormat/>
    <w:rsid w:val="0041452B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41452B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41452B"/>
    <w:rPr>
      <w:b/>
    </w:rPr>
  </w:style>
  <w:style w:type="character" w:customStyle="1" w:styleId="ListLabel299">
    <w:name w:val="ListLabel 299"/>
    <w:uiPriority w:val="99"/>
    <w:qFormat/>
    <w:rsid w:val="0041452B"/>
    <w:rPr>
      <w:sz w:val="20"/>
    </w:rPr>
  </w:style>
  <w:style w:type="character" w:customStyle="1" w:styleId="ListLabel300">
    <w:name w:val="ListLabel 300"/>
    <w:uiPriority w:val="99"/>
    <w:qFormat/>
    <w:rsid w:val="0041452B"/>
  </w:style>
  <w:style w:type="character" w:customStyle="1" w:styleId="ListLabel301">
    <w:name w:val="ListLabel 301"/>
    <w:uiPriority w:val="99"/>
    <w:qFormat/>
    <w:rsid w:val="0041452B"/>
  </w:style>
  <w:style w:type="character" w:customStyle="1" w:styleId="ListLabel302">
    <w:name w:val="ListLabel 302"/>
    <w:uiPriority w:val="99"/>
    <w:qFormat/>
    <w:rsid w:val="0041452B"/>
  </w:style>
  <w:style w:type="character" w:customStyle="1" w:styleId="ListLabel303">
    <w:name w:val="ListLabel 303"/>
    <w:uiPriority w:val="99"/>
    <w:qFormat/>
    <w:rsid w:val="0041452B"/>
  </w:style>
  <w:style w:type="character" w:customStyle="1" w:styleId="ListLabel304">
    <w:name w:val="ListLabel 304"/>
    <w:uiPriority w:val="99"/>
    <w:qFormat/>
    <w:rsid w:val="0041452B"/>
  </w:style>
  <w:style w:type="character" w:customStyle="1" w:styleId="ListLabel305">
    <w:name w:val="ListLabel 305"/>
    <w:uiPriority w:val="99"/>
    <w:qFormat/>
    <w:rsid w:val="0041452B"/>
  </w:style>
  <w:style w:type="character" w:customStyle="1" w:styleId="ListLabel306">
    <w:name w:val="ListLabel 306"/>
    <w:uiPriority w:val="99"/>
    <w:qFormat/>
    <w:rsid w:val="0041452B"/>
  </w:style>
  <w:style w:type="character" w:customStyle="1" w:styleId="ListLabel307">
    <w:name w:val="ListLabel 307"/>
    <w:uiPriority w:val="99"/>
    <w:qFormat/>
    <w:rsid w:val="0041452B"/>
  </w:style>
  <w:style w:type="character" w:customStyle="1" w:styleId="ListLabel308">
    <w:name w:val="ListLabel 308"/>
    <w:uiPriority w:val="99"/>
    <w:qFormat/>
    <w:rsid w:val="0041452B"/>
    <w:rPr>
      <w:sz w:val="20"/>
    </w:rPr>
  </w:style>
  <w:style w:type="character" w:customStyle="1" w:styleId="ListLabel309">
    <w:name w:val="ListLabel 309"/>
    <w:uiPriority w:val="99"/>
    <w:qFormat/>
    <w:rsid w:val="0041452B"/>
    <w:rPr>
      <w:sz w:val="20"/>
    </w:rPr>
  </w:style>
  <w:style w:type="character" w:customStyle="1" w:styleId="ListLabel310">
    <w:name w:val="ListLabel 310"/>
    <w:uiPriority w:val="99"/>
    <w:qFormat/>
    <w:rsid w:val="0041452B"/>
  </w:style>
  <w:style w:type="character" w:customStyle="1" w:styleId="ListLabel311">
    <w:name w:val="ListLabel 311"/>
    <w:uiPriority w:val="99"/>
    <w:qFormat/>
    <w:rsid w:val="0041452B"/>
  </w:style>
  <w:style w:type="character" w:customStyle="1" w:styleId="ListLabel312">
    <w:name w:val="ListLabel 312"/>
    <w:uiPriority w:val="99"/>
    <w:qFormat/>
    <w:rsid w:val="0041452B"/>
  </w:style>
  <w:style w:type="character" w:customStyle="1" w:styleId="ListLabel313">
    <w:name w:val="ListLabel 313"/>
    <w:uiPriority w:val="99"/>
    <w:qFormat/>
    <w:rsid w:val="0041452B"/>
  </w:style>
  <w:style w:type="character" w:customStyle="1" w:styleId="ListLabel314">
    <w:name w:val="ListLabel 314"/>
    <w:uiPriority w:val="99"/>
    <w:qFormat/>
    <w:rsid w:val="0041452B"/>
  </w:style>
  <w:style w:type="character" w:customStyle="1" w:styleId="ListLabel315">
    <w:name w:val="ListLabel 315"/>
    <w:uiPriority w:val="99"/>
    <w:qFormat/>
    <w:rsid w:val="0041452B"/>
  </w:style>
  <w:style w:type="character" w:customStyle="1" w:styleId="ListLabel316">
    <w:name w:val="ListLabel 316"/>
    <w:uiPriority w:val="99"/>
    <w:qFormat/>
    <w:rsid w:val="0041452B"/>
  </w:style>
  <w:style w:type="character" w:customStyle="1" w:styleId="ListLabel317">
    <w:name w:val="ListLabel 317"/>
    <w:uiPriority w:val="99"/>
    <w:qFormat/>
    <w:rsid w:val="0041452B"/>
  </w:style>
  <w:style w:type="character" w:customStyle="1" w:styleId="ListLabel318">
    <w:name w:val="ListLabel 318"/>
    <w:uiPriority w:val="99"/>
    <w:qFormat/>
    <w:rsid w:val="0041452B"/>
    <w:rPr>
      <w:sz w:val="20"/>
    </w:rPr>
  </w:style>
  <w:style w:type="character" w:customStyle="1" w:styleId="ListLabel319">
    <w:name w:val="ListLabel 319"/>
    <w:uiPriority w:val="99"/>
    <w:qFormat/>
    <w:rsid w:val="0041452B"/>
  </w:style>
  <w:style w:type="character" w:customStyle="1" w:styleId="ListLabel320">
    <w:name w:val="ListLabel 320"/>
    <w:uiPriority w:val="99"/>
    <w:qFormat/>
    <w:rsid w:val="0041452B"/>
  </w:style>
  <w:style w:type="character" w:customStyle="1" w:styleId="ListLabel321">
    <w:name w:val="ListLabel 321"/>
    <w:uiPriority w:val="99"/>
    <w:qFormat/>
    <w:rsid w:val="0041452B"/>
  </w:style>
  <w:style w:type="character" w:customStyle="1" w:styleId="ListLabel322">
    <w:name w:val="ListLabel 322"/>
    <w:uiPriority w:val="99"/>
    <w:qFormat/>
    <w:rsid w:val="0041452B"/>
  </w:style>
  <w:style w:type="character" w:customStyle="1" w:styleId="ListLabel323">
    <w:name w:val="ListLabel 323"/>
    <w:uiPriority w:val="99"/>
    <w:qFormat/>
    <w:rsid w:val="0041452B"/>
  </w:style>
  <w:style w:type="character" w:customStyle="1" w:styleId="ListLabel324">
    <w:name w:val="ListLabel 324"/>
    <w:uiPriority w:val="99"/>
    <w:qFormat/>
    <w:rsid w:val="0041452B"/>
  </w:style>
  <w:style w:type="character" w:customStyle="1" w:styleId="ListLabel325">
    <w:name w:val="ListLabel 325"/>
    <w:uiPriority w:val="99"/>
    <w:qFormat/>
    <w:rsid w:val="0041452B"/>
  </w:style>
  <w:style w:type="character" w:customStyle="1" w:styleId="ListLabel326">
    <w:name w:val="ListLabel 326"/>
    <w:uiPriority w:val="99"/>
    <w:qFormat/>
    <w:rsid w:val="0041452B"/>
  </w:style>
  <w:style w:type="character" w:customStyle="1" w:styleId="ListLabel327">
    <w:name w:val="ListLabel 327"/>
    <w:uiPriority w:val="99"/>
    <w:qFormat/>
    <w:rsid w:val="0041452B"/>
    <w:rPr>
      <w:b/>
      <w:sz w:val="20"/>
    </w:rPr>
  </w:style>
  <w:style w:type="character" w:customStyle="1" w:styleId="ListLabel328">
    <w:name w:val="ListLabel 328"/>
    <w:uiPriority w:val="99"/>
    <w:qFormat/>
    <w:rsid w:val="0041452B"/>
  </w:style>
  <w:style w:type="character" w:customStyle="1" w:styleId="ListLabel329">
    <w:name w:val="ListLabel 329"/>
    <w:uiPriority w:val="99"/>
    <w:qFormat/>
    <w:rsid w:val="0041452B"/>
  </w:style>
  <w:style w:type="character" w:customStyle="1" w:styleId="ListLabel330">
    <w:name w:val="ListLabel 330"/>
    <w:uiPriority w:val="99"/>
    <w:qFormat/>
    <w:rsid w:val="0041452B"/>
  </w:style>
  <w:style w:type="character" w:customStyle="1" w:styleId="ListLabel331">
    <w:name w:val="ListLabel 331"/>
    <w:uiPriority w:val="99"/>
    <w:qFormat/>
    <w:rsid w:val="0041452B"/>
  </w:style>
  <w:style w:type="character" w:customStyle="1" w:styleId="ListLabel332">
    <w:name w:val="ListLabel 332"/>
    <w:uiPriority w:val="99"/>
    <w:qFormat/>
    <w:rsid w:val="0041452B"/>
  </w:style>
  <w:style w:type="character" w:customStyle="1" w:styleId="ListLabel333">
    <w:name w:val="ListLabel 333"/>
    <w:uiPriority w:val="99"/>
    <w:qFormat/>
    <w:rsid w:val="0041452B"/>
  </w:style>
  <w:style w:type="character" w:customStyle="1" w:styleId="ListLabel334">
    <w:name w:val="ListLabel 334"/>
    <w:uiPriority w:val="99"/>
    <w:qFormat/>
    <w:rsid w:val="0041452B"/>
  </w:style>
  <w:style w:type="character" w:customStyle="1" w:styleId="ListLabel335">
    <w:name w:val="ListLabel 335"/>
    <w:uiPriority w:val="99"/>
    <w:qFormat/>
    <w:rsid w:val="0041452B"/>
  </w:style>
  <w:style w:type="character" w:customStyle="1" w:styleId="ListLabel336">
    <w:name w:val="ListLabel 336"/>
    <w:uiPriority w:val="99"/>
    <w:qFormat/>
    <w:rsid w:val="0041452B"/>
    <w:rPr>
      <w:sz w:val="20"/>
    </w:rPr>
  </w:style>
  <w:style w:type="character" w:customStyle="1" w:styleId="ListLabel337">
    <w:name w:val="ListLabel 337"/>
    <w:uiPriority w:val="99"/>
    <w:qFormat/>
    <w:rsid w:val="0041452B"/>
  </w:style>
  <w:style w:type="character" w:customStyle="1" w:styleId="ListLabel338">
    <w:name w:val="ListLabel 338"/>
    <w:uiPriority w:val="99"/>
    <w:qFormat/>
    <w:rsid w:val="0041452B"/>
  </w:style>
  <w:style w:type="character" w:customStyle="1" w:styleId="ListLabel339">
    <w:name w:val="ListLabel 339"/>
    <w:uiPriority w:val="99"/>
    <w:qFormat/>
    <w:rsid w:val="0041452B"/>
  </w:style>
  <w:style w:type="character" w:customStyle="1" w:styleId="ListLabel340">
    <w:name w:val="ListLabel 340"/>
    <w:uiPriority w:val="99"/>
    <w:qFormat/>
    <w:rsid w:val="0041452B"/>
  </w:style>
  <w:style w:type="character" w:customStyle="1" w:styleId="ListLabel341">
    <w:name w:val="ListLabel 341"/>
    <w:uiPriority w:val="99"/>
    <w:qFormat/>
    <w:rsid w:val="0041452B"/>
  </w:style>
  <w:style w:type="character" w:customStyle="1" w:styleId="ListLabel342">
    <w:name w:val="ListLabel 342"/>
    <w:uiPriority w:val="99"/>
    <w:qFormat/>
    <w:rsid w:val="0041452B"/>
  </w:style>
  <w:style w:type="character" w:customStyle="1" w:styleId="ListLabel343">
    <w:name w:val="ListLabel 343"/>
    <w:uiPriority w:val="99"/>
    <w:qFormat/>
    <w:rsid w:val="0041452B"/>
  </w:style>
  <w:style w:type="character" w:customStyle="1" w:styleId="ListLabel344">
    <w:name w:val="ListLabel 344"/>
    <w:uiPriority w:val="99"/>
    <w:qFormat/>
    <w:rsid w:val="0041452B"/>
  </w:style>
  <w:style w:type="character" w:customStyle="1" w:styleId="ListLabel345">
    <w:name w:val="ListLabel 345"/>
    <w:uiPriority w:val="99"/>
    <w:qFormat/>
    <w:rsid w:val="0041452B"/>
    <w:rPr>
      <w:sz w:val="20"/>
    </w:rPr>
  </w:style>
  <w:style w:type="character" w:customStyle="1" w:styleId="ListLabel346">
    <w:name w:val="ListLabel 346"/>
    <w:uiPriority w:val="99"/>
    <w:qFormat/>
    <w:rsid w:val="0041452B"/>
  </w:style>
  <w:style w:type="character" w:customStyle="1" w:styleId="ListLabel347">
    <w:name w:val="ListLabel 347"/>
    <w:uiPriority w:val="99"/>
    <w:qFormat/>
    <w:rsid w:val="0041452B"/>
  </w:style>
  <w:style w:type="character" w:customStyle="1" w:styleId="ListLabel348">
    <w:name w:val="ListLabel 348"/>
    <w:uiPriority w:val="99"/>
    <w:qFormat/>
    <w:rsid w:val="0041452B"/>
  </w:style>
  <w:style w:type="character" w:customStyle="1" w:styleId="ListLabel349">
    <w:name w:val="ListLabel 349"/>
    <w:uiPriority w:val="99"/>
    <w:qFormat/>
    <w:rsid w:val="0041452B"/>
  </w:style>
  <w:style w:type="character" w:customStyle="1" w:styleId="ListLabel350">
    <w:name w:val="ListLabel 350"/>
    <w:uiPriority w:val="99"/>
    <w:qFormat/>
    <w:rsid w:val="0041452B"/>
  </w:style>
  <w:style w:type="character" w:customStyle="1" w:styleId="ListLabel351">
    <w:name w:val="ListLabel 351"/>
    <w:uiPriority w:val="99"/>
    <w:qFormat/>
    <w:rsid w:val="0041452B"/>
  </w:style>
  <w:style w:type="character" w:customStyle="1" w:styleId="ListLabel352">
    <w:name w:val="ListLabel 352"/>
    <w:uiPriority w:val="99"/>
    <w:qFormat/>
    <w:rsid w:val="0041452B"/>
  </w:style>
  <w:style w:type="character" w:customStyle="1" w:styleId="ListLabel353">
    <w:name w:val="ListLabel 353"/>
    <w:uiPriority w:val="99"/>
    <w:qFormat/>
    <w:rsid w:val="0041452B"/>
  </w:style>
  <w:style w:type="character" w:customStyle="1" w:styleId="ListLabel354">
    <w:name w:val="ListLabel 354"/>
    <w:uiPriority w:val="99"/>
    <w:qFormat/>
    <w:rsid w:val="0041452B"/>
    <w:rPr>
      <w:sz w:val="20"/>
    </w:rPr>
  </w:style>
  <w:style w:type="character" w:customStyle="1" w:styleId="ListLabel355">
    <w:name w:val="ListLabel 355"/>
    <w:uiPriority w:val="99"/>
    <w:qFormat/>
    <w:rsid w:val="0041452B"/>
  </w:style>
  <w:style w:type="character" w:customStyle="1" w:styleId="ListLabel356">
    <w:name w:val="ListLabel 356"/>
    <w:uiPriority w:val="99"/>
    <w:qFormat/>
    <w:rsid w:val="0041452B"/>
  </w:style>
  <w:style w:type="character" w:customStyle="1" w:styleId="ListLabel357">
    <w:name w:val="ListLabel 357"/>
    <w:uiPriority w:val="99"/>
    <w:qFormat/>
    <w:rsid w:val="0041452B"/>
  </w:style>
  <w:style w:type="character" w:customStyle="1" w:styleId="ListLabel358">
    <w:name w:val="ListLabel 358"/>
    <w:uiPriority w:val="99"/>
    <w:qFormat/>
    <w:rsid w:val="0041452B"/>
  </w:style>
  <w:style w:type="character" w:customStyle="1" w:styleId="ListLabel359">
    <w:name w:val="ListLabel 359"/>
    <w:uiPriority w:val="99"/>
    <w:qFormat/>
    <w:rsid w:val="0041452B"/>
  </w:style>
  <w:style w:type="character" w:customStyle="1" w:styleId="ListLabel360">
    <w:name w:val="ListLabel 360"/>
    <w:uiPriority w:val="99"/>
    <w:qFormat/>
    <w:rsid w:val="0041452B"/>
  </w:style>
  <w:style w:type="character" w:customStyle="1" w:styleId="ListLabel361">
    <w:name w:val="ListLabel 361"/>
    <w:uiPriority w:val="99"/>
    <w:qFormat/>
    <w:rsid w:val="0041452B"/>
  </w:style>
  <w:style w:type="character" w:customStyle="1" w:styleId="ListLabel362">
    <w:name w:val="ListLabel 362"/>
    <w:uiPriority w:val="99"/>
    <w:qFormat/>
    <w:rsid w:val="0041452B"/>
  </w:style>
  <w:style w:type="character" w:customStyle="1" w:styleId="ListLabel363">
    <w:name w:val="ListLabel 363"/>
    <w:uiPriority w:val="99"/>
    <w:qFormat/>
    <w:rsid w:val="0041452B"/>
    <w:rPr>
      <w:sz w:val="20"/>
    </w:rPr>
  </w:style>
  <w:style w:type="character" w:customStyle="1" w:styleId="ListLabel364">
    <w:name w:val="ListLabel 364"/>
    <w:uiPriority w:val="99"/>
    <w:qFormat/>
    <w:rsid w:val="0041452B"/>
  </w:style>
  <w:style w:type="character" w:customStyle="1" w:styleId="ListLabel365">
    <w:name w:val="ListLabel 365"/>
    <w:uiPriority w:val="99"/>
    <w:qFormat/>
    <w:rsid w:val="0041452B"/>
  </w:style>
  <w:style w:type="character" w:customStyle="1" w:styleId="ListLabel366">
    <w:name w:val="ListLabel 366"/>
    <w:uiPriority w:val="99"/>
    <w:qFormat/>
    <w:rsid w:val="0041452B"/>
  </w:style>
  <w:style w:type="character" w:customStyle="1" w:styleId="ListLabel367">
    <w:name w:val="ListLabel 367"/>
    <w:uiPriority w:val="99"/>
    <w:qFormat/>
    <w:rsid w:val="0041452B"/>
  </w:style>
  <w:style w:type="character" w:customStyle="1" w:styleId="ListLabel368">
    <w:name w:val="ListLabel 368"/>
    <w:uiPriority w:val="99"/>
    <w:qFormat/>
    <w:rsid w:val="0041452B"/>
  </w:style>
  <w:style w:type="character" w:customStyle="1" w:styleId="ListLabel369">
    <w:name w:val="ListLabel 369"/>
    <w:uiPriority w:val="99"/>
    <w:qFormat/>
    <w:rsid w:val="0041452B"/>
  </w:style>
  <w:style w:type="character" w:customStyle="1" w:styleId="ListLabel370">
    <w:name w:val="ListLabel 370"/>
    <w:uiPriority w:val="99"/>
    <w:qFormat/>
    <w:rsid w:val="0041452B"/>
  </w:style>
  <w:style w:type="character" w:customStyle="1" w:styleId="ListLabel371">
    <w:name w:val="ListLabel 371"/>
    <w:uiPriority w:val="99"/>
    <w:qFormat/>
    <w:rsid w:val="0041452B"/>
  </w:style>
  <w:style w:type="character" w:customStyle="1" w:styleId="ListLabel372">
    <w:name w:val="ListLabel 372"/>
    <w:uiPriority w:val="99"/>
    <w:qFormat/>
    <w:rsid w:val="0041452B"/>
    <w:rPr>
      <w:sz w:val="20"/>
    </w:rPr>
  </w:style>
  <w:style w:type="character" w:customStyle="1" w:styleId="ListLabel373">
    <w:name w:val="ListLabel 373"/>
    <w:uiPriority w:val="99"/>
    <w:qFormat/>
    <w:rsid w:val="0041452B"/>
  </w:style>
  <w:style w:type="character" w:customStyle="1" w:styleId="ListLabel374">
    <w:name w:val="ListLabel 374"/>
    <w:uiPriority w:val="99"/>
    <w:qFormat/>
    <w:rsid w:val="0041452B"/>
  </w:style>
  <w:style w:type="character" w:customStyle="1" w:styleId="ListLabel375">
    <w:name w:val="ListLabel 375"/>
    <w:uiPriority w:val="99"/>
    <w:qFormat/>
    <w:rsid w:val="0041452B"/>
  </w:style>
  <w:style w:type="character" w:customStyle="1" w:styleId="ListLabel376">
    <w:name w:val="ListLabel 376"/>
    <w:uiPriority w:val="99"/>
    <w:qFormat/>
    <w:rsid w:val="0041452B"/>
  </w:style>
  <w:style w:type="character" w:customStyle="1" w:styleId="ListLabel377">
    <w:name w:val="ListLabel 377"/>
    <w:uiPriority w:val="99"/>
    <w:qFormat/>
    <w:rsid w:val="0041452B"/>
  </w:style>
  <w:style w:type="character" w:customStyle="1" w:styleId="ListLabel378">
    <w:name w:val="ListLabel 378"/>
    <w:uiPriority w:val="99"/>
    <w:qFormat/>
    <w:rsid w:val="0041452B"/>
  </w:style>
  <w:style w:type="character" w:customStyle="1" w:styleId="ListLabel379">
    <w:name w:val="ListLabel 379"/>
    <w:uiPriority w:val="99"/>
    <w:qFormat/>
    <w:rsid w:val="0041452B"/>
  </w:style>
  <w:style w:type="character" w:customStyle="1" w:styleId="ListLabel380">
    <w:name w:val="ListLabel 380"/>
    <w:uiPriority w:val="99"/>
    <w:qFormat/>
    <w:rsid w:val="0041452B"/>
  </w:style>
  <w:style w:type="character" w:customStyle="1" w:styleId="ListLabel381">
    <w:name w:val="ListLabel 381"/>
    <w:uiPriority w:val="99"/>
    <w:qFormat/>
    <w:rsid w:val="0041452B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41452B"/>
  </w:style>
  <w:style w:type="character" w:customStyle="1" w:styleId="ListLabel383">
    <w:name w:val="ListLabel 383"/>
    <w:uiPriority w:val="99"/>
    <w:qFormat/>
    <w:rsid w:val="0041452B"/>
  </w:style>
  <w:style w:type="character" w:customStyle="1" w:styleId="ListLabel384">
    <w:name w:val="ListLabel 384"/>
    <w:uiPriority w:val="99"/>
    <w:qFormat/>
    <w:rsid w:val="0041452B"/>
  </w:style>
  <w:style w:type="character" w:customStyle="1" w:styleId="ListLabel385">
    <w:name w:val="ListLabel 385"/>
    <w:uiPriority w:val="99"/>
    <w:qFormat/>
    <w:rsid w:val="0041452B"/>
  </w:style>
  <w:style w:type="character" w:customStyle="1" w:styleId="ListLabel386">
    <w:name w:val="ListLabel 386"/>
    <w:uiPriority w:val="99"/>
    <w:qFormat/>
    <w:rsid w:val="0041452B"/>
  </w:style>
  <w:style w:type="character" w:customStyle="1" w:styleId="ListLabel387">
    <w:name w:val="ListLabel 387"/>
    <w:uiPriority w:val="99"/>
    <w:qFormat/>
    <w:rsid w:val="0041452B"/>
  </w:style>
  <w:style w:type="character" w:customStyle="1" w:styleId="ListLabel388">
    <w:name w:val="ListLabel 388"/>
    <w:uiPriority w:val="99"/>
    <w:qFormat/>
    <w:rsid w:val="0041452B"/>
  </w:style>
  <w:style w:type="character" w:customStyle="1" w:styleId="ListLabel389">
    <w:name w:val="ListLabel 389"/>
    <w:uiPriority w:val="99"/>
    <w:qFormat/>
    <w:rsid w:val="0041452B"/>
  </w:style>
  <w:style w:type="character" w:customStyle="1" w:styleId="ListLabel390">
    <w:name w:val="ListLabel 390"/>
    <w:uiPriority w:val="99"/>
    <w:qFormat/>
    <w:rsid w:val="0041452B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41452B"/>
  </w:style>
  <w:style w:type="character" w:customStyle="1" w:styleId="ListLabel392">
    <w:name w:val="ListLabel 392"/>
    <w:uiPriority w:val="99"/>
    <w:qFormat/>
    <w:rsid w:val="0041452B"/>
  </w:style>
  <w:style w:type="character" w:customStyle="1" w:styleId="ListLabel393">
    <w:name w:val="ListLabel 393"/>
    <w:uiPriority w:val="99"/>
    <w:qFormat/>
    <w:rsid w:val="0041452B"/>
  </w:style>
  <w:style w:type="character" w:customStyle="1" w:styleId="ListLabel394">
    <w:name w:val="ListLabel 394"/>
    <w:uiPriority w:val="99"/>
    <w:qFormat/>
    <w:rsid w:val="0041452B"/>
  </w:style>
  <w:style w:type="character" w:customStyle="1" w:styleId="ListLabel395">
    <w:name w:val="ListLabel 395"/>
    <w:uiPriority w:val="99"/>
    <w:qFormat/>
    <w:rsid w:val="0041452B"/>
  </w:style>
  <w:style w:type="character" w:customStyle="1" w:styleId="ListLabel396">
    <w:name w:val="ListLabel 396"/>
    <w:uiPriority w:val="99"/>
    <w:qFormat/>
    <w:rsid w:val="0041452B"/>
  </w:style>
  <w:style w:type="character" w:customStyle="1" w:styleId="ListLabel397">
    <w:name w:val="ListLabel 397"/>
    <w:uiPriority w:val="99"/>
    <w:qFormat/>
    <w:rsid w:val="0041452B"/>
  </w:style>
  <w:style w:type="character" w:customStyle="1" w:styleId="ListLabel398">
    <w:name w:val="ListLabel 398"/>
    <w:uiPriority w:val="99"/>
    <w:qFormat/>
    <w:rsid w:val="0041452B"/>
  </w:style>
  <w:style w:type="paragraph" w:customStyle="1" w:styleId="Caption1">
    <w:name w:val="Caption1"/>
    <w:basedOn w:val="a2"/>
    <w:uiPriority w:val="99"/>
    <w:qFormat/>
    <w:rsid w:val="0041452B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41452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41452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41452B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41452B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41452B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41452B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41452B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41452B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41452B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41452B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41452B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41452B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41452B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41452B"/>
    <w:rPr>
      <w:sz w:val="16"/>
    </w:rPr>
  </w:style>
  <w:style w:type="paragraph" w:customStyle="1" w:styleId="7f1">
    <w:name w:val="Знак7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41452B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41452B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41452B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41452B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41452B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41452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41452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41452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41452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41452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41452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41452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41452B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41452B"/>
    <w:rPr>
      <w:sz w:val="16"/>
      <w:lang w:val="ru-RU" w:eastAsia="ru-RU"/>
    </w:rPr>
  </w:style>
  <w:style w:type="character" w:customStyle="1" w:styleId="1890">
    <w:name w:val="Знак Знак189"/>
    <w:uiPriority w:val="99"/>
    <w:rsid w:val="0041452B"/>
    <w:rPr>
      <w:rFonts w:ascii="Courier New" w:hAnsi="Courier New"/>
    </w:rPr>
  </w:style>
  <w:style w:type="character" w:customStyle="1" w:styleId="931">
    <w:name w:val="Знак Знак93"/>
    <w:uiPriority w:val="99"/>
    <w:locked/>
    <w:rsid w:val="0041452B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41452B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41452B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41452B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41452B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41452B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41452B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41452B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41452B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41452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41452B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41452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41452B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41452B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41452B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41452B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41452B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41452B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41452B"/>
    <w:rPr>
      <w:sz w:val="24"/>
    </w:rPr>
  </w:style>
  <w:style w:type="character" w:customStyle="1" w:styleId="6f7">
    <w:name w:val="Слабое выделение6"/>
    <w:uiPriority w:val="99"/>
    <w:rsid w:val="0041452B"/>
    <w:rPr>
      <w:i/>
      <w:color w:val="808080"/>
    </w:rPr>
  </w:style>
  <w:style w:type="character" w:customStyle="1" w:styleId="21f7">
    <w:name w:val="Знак21"/>
    <w:uiPriority w:val="99"/>
    <w:rsid w:val="0041452B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41452B"/>
  </w:style>
  <w:style w:type="character" w:customStyle="1" w:styleId="5f9">
    <w:name w:val="Замещающий текст5"/>
    <w:uiPriority w:val="99"/>
    <w:rsid w:val="0041452B"/>
    <w:rPr>
      <w:color w:val="808080"/>
    </w:rPr>
  </w:style>
  <w:style w:type="character" w:customStyle="1" w:styleId="6f8">
    <w:name w:val="Сильное выделение6"/>
    <w:uiPriority w:val="99"/>
    <w:rsid w:val="0041452B"/>
    <w:rPr>
      <w:b/>
    </w:rPr>
  </w:style>
  <w:style w:type="character" w:customStyle="1" w:styleId="4fd">
    <w:name w:val="Основной текст с отступом Знак4"/>
    <w:uiPriority w:val="99"/>
    <w:semiHidden/>
    <w:rsid w:val="0041452B"/>
    <w:rPr>
      <w:sz w:val="24"/>
    </w:rPr>
  </w:style>
  <w:style w:type="character" w:customStyle="1" w:styleId="2013">
    <w:name w:val="Знак Знак2013"/>
    <w:uiPriority w:val="99"/>
    <w:rsid w:val="0041452B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41452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41452B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41452B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41452B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41452B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41452B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41452B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41452B"/>
    <w:rPr>
      <w:i/>
      <w:color w:val="808080"/>
    </w:rPr>
  </w:style>
  <w:style w:type="character" w:customStyle="1" w:styleId="6fb">
    <w:name w:val="Основной шрифт абзаца6"/>
    <w:uiPriority w:val="99"/>
    <w:rsid w:val="0041452B"/>
  </w:style>
  <w:style w:type="character" w:customStyle="1" w:styleId="6fc">
    <w:name w:val="Замещающий текст6"/>
    <w:uiPriority w:val="99"/>
    <w:rsid w:val="0041452B"/>
    <w:rPr>
      <w:color w:val="808080"/>
    </w:rPr>
  </w:style>
  <w:style w:type="character" w:customStyle="1" w:styleId="7f6">
    <w:name w:val="Сильное выделение7"/>
    <w:uiPriority w:val="99"/>
    <w:rsid w:val="0041452B"/>
    <w:rPr>
      <w:b/>
    </w:rPr>
  </w:style>
  <w:style w:type="character" w:customStyle="1" w:styleId="b-sharetext">
    <w:name w:val="b-share__text"/>
    <w:basedOn w:val="a3"/>
    <w:uiPriority w:val="99"/>
    <w:rsid w:val="0041452B"/>
    <w:rPr>
      <w:rFonts w:cs="Times New Roman"/>
    </w:rPr>
  </w:style>
  <w:style w:type="character" w:customStyle="1" w:styleId="2017">
    <w:name w:val="Знак Знак2017"/>
    <w:uiPriority w:val="99"/>
    <w:rsid w:val="0041452B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41452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41452B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41452B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41452B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41452B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414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41452B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41452B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41452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41452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41452B"/>
    <w:rPr>
      <w:i/>
      <w:color w:val="808080"/>
    </w:rPr>
  </w:style>
  <w:style w:type="character" w:customStyle="1" w:styleId="7f9">
    <w:name w:val="Основной шрифт абзаца7"/>
    <w:uiPriority w:val="99"/>
    <w:rsid w:val="0041452B"/>
  </w:style>
  <w:style w:type="character" w:customStyle="1" w:styleId="7fa">
    <w:name w:val="Замещающий текст7"/>
    <w:uiPriority w:val="99"/>
    <w:rsid w:val="0041452B"/>
    <w:rPr>
      <w:color w:val="808080"/>
    </w:rPr>
  </w:style>
  <w:style w:type="character" w:customStyle="1" w:styleId="8f0">
    <w:name w:val="Сильное выделение8"/>
    <w:uiPriority w:val="99"/>
    <w:rsid w:val="0041452B"/>
    <w:rPr>
      <w:b/>
    </w:rPr>
  </w:style>
  <w:style w:type="paragraph" w:customStyle="1" w:styleId="Heading43">
    <w:name w:val="Heading 43"/>
    <w:basedOn w:val="a2"/>
    <w:next w:val="a2"/>
    <w:uiPriority w:val="99"/>
    <w:rsid w:val="0041452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41452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41452B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41452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41452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41452B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41452B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41452B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41452B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41452B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41452B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41452B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41452B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41452B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41452B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41452B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41452B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41452B"/>
    <w:rPr>
      <w:b/>
      <w:smallCaps/>
      <w:spacing w:val="5"/>
    </w:rPr>
  </w:style>
  <w:style w:type="character" w:customStyle="1" w:styleId="3940">
    <w:name w:val="Знак Знак394"/>
    <w:uiPriority w:val="99"/>
    <w:rsid w:val="0041452B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41452B"/>
    <w:rPr>
      <w:b/>
      <w:sz w:val="28"/>
    </w:rPr>
  </w:style>
  <w:style w:type="character" w:customStyle="1" w:styleId="3740">
    <w:name w:val="Знак Знак374"/>
    <w:uiPriority w:val="99"/>
    <w:rsid w:val="0041452B"/>
    <w:rPr>
      <w:b/>
      <w:i/>
      <w:sz w:val="26"/>
    </w:rPr>
  </w:style>
  <w:style w:type="character" w:customStyle="1" w:styleId="3640">
    <w:name w:val="Знак Знак364"/>
    <w:uiPriority w:val="99"/>
    <w:rsid w:val="0041452B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41452B"/>
    <w:rPr>
      <w:sz w:val="24"/>
      <w:lang w:val="ru-RU" w:eastAsia="ru-RU"/>
    </w:rPr>
  </w:style>
  <w:style w:type="character" w:customStyle="1" w:styleId="3440">
    <w:name w:val="Знак Знак344"/>
    <w:uiPriority w:val="99"/>
    <w:rsid w:val="0041452B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41452B"/>
    <w:rPr>
      <w:sz w:val="16"/>
    </w:rPr>
  </w:style>
  <w:style w:type="character" w:customStyle="1" w:styleId="3150">
    <w:name w:val="Знак Знак315"/>
    <w:uiPriority w:val="99"/>
    <w:rsid w:val="0041452B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41452B"/>
    <w:rPr>
      <w:sz w:val="24"/>
    </w:rPr>
  </w:style>
  <w:style w:type="character" w:customStyle="1" w:styleId="2940">
    <w:name w:val="Знак Знак294"/>
    <w:uiPriority w:val="99"/>
    <w:rsid w:val="0041452B"/>
    <w:rPr>
      <w:sz w:val="24"/>
    </w:rPr>
  </w:style>
  <w:style w:type="character" w:customStyle="1" w:styleId="714">
    <w:name w:val="Знак Знак714"/>
    <w:uiPriority w:val="99"/>
    <w:rsid w:val="0041452B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41452B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41452B"/>
    <w:rPr>
      <w:rFonts w:ascii="Tahoma" w:hAnsi="Tahoma"/>
    </w:rPr>
  </w:style>
  <w:style w:type="character" w:customStyle="1" w:styleId="2740">
    <w:name w:val="Знак Знак274"/>
    <w:uiPriority w:val="99"/>
    <w:rsid w:val="0041452B"/>
    <w:rPr>
      <w:sz w:val="24"/>
    </w:rPr>
  </w:style>
  <w:style w:type="character" w:customStyle="1" w:styleId="1010">
    <w:name w:val="Знак Знак1010"/>
    <w:uiPriority w:val="99"/>
    <w:locked/>
    <w:rsid w:val="0041452B"/>
    <w:rPr>
      <w:sz w:val="16"/>
      <w:lang w:val="ru-RU" w:eastAsia="ru-RU"/>
    </w:rPr>
  </w:style>
  <w:style w:type="character" w:customStyle="1" w:styleId="628">
    <w:name w:val="Знак Знак628"/>
    <w:uiPriority w:val="99"/>
    <w:rsid w:val="0041452B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41452B"/>
    <w:rPr>
      <w:sz w:val="24"/>
      <w:lang w:val="en-US"/>
    </w:rPr>
  </w:style>
  <w:style w:type="character" w:customStyle="1" w:styleId="1240">
    <w:name w:val="Знак Знак124"/>
    <w:uiPriority w:val="99"/>
    <w:rsid w:val="0041452B"/>
    <w:rPr>
      <w:sz w:val="16"/>
    </w:rPr>
  </w:style>
  <w:style w:type="character" w:customStyle="1" w:styleId="1360">
    <w:name w:val="Знак Знак136"/>
    <w:uiPriority w:val="99"/>
    <w:rsid w:val="0041452B"/>
    <w:rPr>
      <w:lang w:val="ru-RU" w:eastAsia="ru-RU"/>
    </w:rPr>
  </w:style>
  <w:style w:type="character" w:customStyle="1" w:styleId="1611">
    <w:name w:val="Знак Знак1611"/>
    <w:uiPriority w:val="99"/>
    <w:locked/>
    <w:rsid w:val="0041452B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41452B"/>
    <w:rPr>
      <w:sz w:val="24"/>
    </w:rPr>
  </w:style>
  <w:style w:type="character" w:customStyle="1" w:styleId="13d">
    <w:name w:val="Знак Знак Знак13"/>
    <w:uiPriority w:val="99"/>
    <w:rsid w:val="0041452B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41452B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41452B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41452B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41452B"/>
    <w:rPr>
      <w:rFonts w:ascii="Courier New" w:hAnsi="Courier New"/>
    </w:rPr>
  </w:style>
  <w:style w:type="character" w:customStyle="1" w:styleId="17100">
    <w:name w:val="Знак Знак1710"/>
    <w:uiPriority w:val="99"/>
    <w:rsid w:val="0041452B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41452B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41452B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41452B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41452B"/>
    <w:rPr>
      <w:b/>
      <w:sz w:val="28"/>
    </w:rPr>
  </w:style>
  <w:style w:type="character" w:customStyle="1" w:styleId="41100">
    <w:name w:val="Знак Знак4110"/>
    <w:uiPriority w:val="99"/>
    <w:locked/>
    <w:rsid w:val="0041452B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41452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41452B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41452B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41452B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41452B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41452B"/>
    <w:rPr>
      <w:sz w:val="24"/>
    </w:rPr>
  </w:style>
  <w:style w:type="character" w:customStyle="1" w:styleId="51110">
    <w:name w:val="Знак Знак5111"/>
    <w:uiPriority w:val="99"/>
    <w:locked/>
    <w:rsid w:val="0041452B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41452B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41452B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41452B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41452B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41452B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41452B"/>
    <w:rPr>
      <w:sz w:val="16"/>
    </w:rPr>
  </w:style>
  <w:style w:type="character" w:customStyle="1" w:styleId="5010">
    <w:name w:val="Знак Знак5010"/>
    <w:uiPriority w:val="99"/>
    <w:locked/>
    <w:rsid w:val="0041452B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41452B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41452B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41452B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41452B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41452B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41452B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41452B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41452B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41452B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41452B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41452B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41452B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41452B"/>
    <w:rPr>
      <w:lang w:val="ru-RU" w:eastAsia="ru-RU"/>
    </w:rPr>
  </w:style>
  <w:style w:type="character" w:customStyle="1" w:styleId="564">
    <w:name w:val="Знак Знак564"/>
    <w:uiPriority w:val="99"/>
    <w:locked/>
    <w:rsid w:val="0041452B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41452B"/>
    <w:rPr>
      <w:sz w:val="24"/>
      <w:lang w:val="en-US" w:eastAsia="ru-RU"/>
    </w:rPr>
  </w:style>
  <w:style w:type="character" w:customStyle="1" w:styleId="6740">
    <w:name w:val="Знак Знак674"/>
    <w:uiPriority w:val="99"/>
    <w:rsid w:val="0041452B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41452B"/>
    <w:rPr>
      <w:b/>
      <w:sz w:val="28"/>
    </w:rPr>
  </w:style>
  <w:style w:type="character" w:customStyle="1" w:styleId="704">
    <w:name w:val="Знак Знак704"/>
    <w:uiPriority w:val="99"/>
    <w:rsid w:val="0041452B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41452B"/>
    <w:rPr>
      <w:b/>
      <w:sz w:val="28"/>
    </w:rPr>
  </w:style>
  <w:style w:type="character" w:customStyle="1" w:styleId="6840">
    <w:name w:val="Знак Знак684"/>
    <w:uiPriority w:val="99"/>
    <w:rsid w:val="0041452B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41452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41452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41452B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41452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41452B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41452B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41452B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41452B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41452B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41452B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41452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41452B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41452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41452B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41452B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41452B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4145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41452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41452B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41452B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41452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41452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41452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41452B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41452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41452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41452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41452B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41452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4145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41452B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41452B"/>
    <w:rPr>
      <w:color w:val="808080"/>
    </w:rPr>
  </w:style>
  <w:style w:type="character" w:customStyle="1" w:styleId="21f9">
    <w:name w:val="Основной шрифт абзаца21"/>
    <w:uiPriority w:val="99"/>
    <w:rsid w:val="0041452B"/>
  </w:style>
  <w:style w:type="character" w:customStyle="1" w:styleId="2214">
    <w:name w:val="Знак2 Знак Знак21"/>
    <w:uiPriority w:val="99"/>
    <w:locked/>
    <w:rsid w:val="0041452B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41452B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41452B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41452B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41452B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41452B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41452B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41452B"/>
    <w:rPr>
      <w:rFonts w:cs="Times New Roman"/>
    </w:rPr>
  </w:style>
  <w:style w:type="character" w:customStyle="1" w:styleId="cxdhlk">
    <w:name w:val="cxdhlk"/>
    <w:basedOn w:val="a3"/>
    <w:uiPriority w:val="99"/>
    <w:rsid w:val="0041452B"/>
    <w:rPr>
      <w:rFonts w:cs="Times New Roman"/>
    </w:rPr>
  </w:style>
  <w:style w:type="paragraph" w:customStyle="1" w:styleId="ftvvlh">
    <w:name w:val="ftvvlh"/>
    <w:basedOn w:val="a2"/>
    <w:uiPriority w:val="99"/>
    <w:rsid w:val="0041452B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41452B"/>
    <w:rPr>
      <w:rFonts w:cs="Times New Roman"/>
    </w:rPr>
  </w:style>
  <w:style w:type="character" w:customStyle="1" w:styleId="duvqdt">
    <w:name w:val="duvqdt"/>
    <w:basedOn w:val="a3"/>
    <w:uiPriority w:val="99"/>
    <w:rsid w:val="0041452B"/>
    <w:rPr>
      <w:rFonts w:cs="Times New Roman"/>
    </w:rPr>
  </w:style>
  <w:style w:type="character" w:customStyle="1" w:styleId="titlesmall">
    <w:name w:val="title_small"/>
    <w:basedOn w:val="a3"/>
    <w:uiPriority w:val="99"/>
    <w:rsid w:val="0041452B"/>
    <w:rPr>
      <w:rFonts w:cs="Times New Roman"/>
    </w:rPr>
  </w:style>
  <w:style w:type="character" w:customStyle="1" w:styleId="2ffffb">
    <w:name w:val="Заголовок2"/>
    <w:basedOn w:val="a3"/>
    <w:uiPriority w:val="99"/>
    <w:rsid w:val="0041452B"/>
    <w:rPr>
      <w:rFonts w:cs="Times New Roman"/>
    </w:rPr>
  </w:style>
  <w:style w:type="character" w:customStyle="1" w:styleId="titlesmallgrey">
    <w:name w:val="title_small_grey"/>
    <w:basedOn w:val="a3"/>
    <w:uiPriority w:val="99"/>
    <w:rsid w:val="0041452B"/>
    <w:rPr>
      <w:rFonts w:cs="Times New Roman"/>
    </w:rPr>
  </w:style>
  <w:style w:type="character" w:customStyle="1" w:styleId="cstatopen-btn">
    <w:name w:val="c_statopen-btn"/>
    <w:basedOn w:val="a3"/>
    <w:uiPriority w:val="99"/>
    <w:rsid w:val="0041452B"/>
    <w:rPr>
      <w:rFonts w:cs="Times New Roman"/>
    </w:rPr>
  </w:style>
  <w:style w:type="character" w:customStyle="1" w:styleId="kc-title">
    <w:name w:val="kc-title"/>
    <w:basedOn w:val="a3"/>
    <w:uiPriority w:val="99"/>
    <w:rsid w:val="0041452B"/>
    <w:rPr>
      <w:rFonts w:cs="Times New Roman"/>
    </w:rPr>
  </w:style>
  <w:style w:type="paragraph" w:customStyle="1" w:styleId="author-name">
    <w:name w:val="author-name"/>
    <w:basedOn w:val="a2"/>
    <w:uiPriority w:val="99"/>
    <w:rsid w:val="0041452B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41452B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41452B"/>
    <w:rPr>
      <w:rFonts w:cs="Times New Roman"/>
    </w:rPr>
  </w:style>
  <w:style w:type="paragraph" w:customStyle="1" w:styleId="s30">
    <w:name w:val="s_3"/>
    <w:basedOn w:val="a2"/>
    <w:uiPriority w:val="99"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41452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41452B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41452B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41452B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41452B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41452B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41452B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41452B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41452B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41452B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41452B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41452B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41452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41452B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41452B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41452B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41452B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41452B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41452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41452B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41452B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41452B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41452B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41452B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41452B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41452B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41452B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41452B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41452B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41452B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41452B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41452B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4145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414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41452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41452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41452B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41452B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41452B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41452B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41452B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41452B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41452B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41452B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41452B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41452B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41452B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414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://elibrar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psyznaiyka.net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4251</Words>
  <Characters>24237</Characters>
  <Application>Microsoft Office Word</Application>
  <DocSecurity>0</DocSecurity>
  <Lines>201</Lines>
  <Paragraphs>56</Paragraphs>
  <ScaleCrop>false</ScaleCrop>
  <Company/>
  <LinksUpToDate>false</LinksUpToDate>
  <CharactersWithSpaces>28432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2022-01-27T13:36:00Z</dcterms:created>
  <dcterms:modified xsi:type="dcterms:W3CDTF">2023-04-24T18:44:00Z</dcterms:modified>
</cp:coreProperties>
</file>